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Wägitalstrasse1, Vorderthal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DN862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13902487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46940760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