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WC/Dusche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Boden/ 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Cushio Vynil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0011833" name="019d86b1-3d09-72c3-ada8-332cf3f5bc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1893998" name="019d86b1-3d09-72c3-ada8-332cf3f5bcbd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5780134" name="019d86b1-9e6d-7b6c-8477-6c2ebbbc8a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2700720" name="019d86b1-9e6d-7b6c-8477-6c2ebbbc8a3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4751375" name="019d86ba-d727-751b-9d5a-8b2624377a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670026" name="019d86ba-d727-751b-9d5a-8b2624377a9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5604766" name="019d86bb-0400-7061-9069-3899c9364f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1329714" name="019d86bb-0400-7061-9069-3899c9364f5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5995254" name="019d86c6-34fb-7e9d-a959-fca112fb5b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942113" name="019d86c6-34fb-7e9d-a959-fca112fb5b6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6128097" name="019d86c6-6437-74bc-a5fa-5584884c88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7717336" name="019d86c6-6437-74bc-a5fa-5584884c889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5289050" name="019d86c7-7bf3-7018-8887-11d60bfbed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1008145" name="019d86c7-7bf3-7018-8887-11d60bfbed79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3974495" name="019d86c8-ad75-7522-9b28-02471619ee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1649160" name="019d86c8-ad75-7522-9b28-02471619ee2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5202600" name="019d86ca-8ef7-7b60-adf1-239fd8ac72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6684182" name="019d86ca-8ef7-7b60-adf1-239fd8ac726b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0545901" name="019d86ca-eb78-771b-afd8-97a95ea315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3736969" name="019d86ca-eb78-771b-afd8-97a95ea315f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4675228" name="019d86cb-e84e-7373-ba14-36dcacdf61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2727736" name="019d86cb-e84e-7373-ba14-36dcacdf612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4118501" name="019d86cc-43f5-742e-a919-41919b4cac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3870845" name="019d86cc-43f5-742e-a919-41919b4cacac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5918136" name="019d86ce-4619-7996-b284-75e39edb3a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8295444" name="019d86ce-4619-7996-b284-75e39edb3a6f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3212778" name="019d86ce-8e6a-7497-a2d1-86ded00527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0955519" name="019d86ce-8e6a-7497-a2d1-86ded005276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Esszimmer/ Treppenhaus</w:t>
            </w:r>
          </w:p>
          <w:p>
            <w:pPr>
              <w:spacing w:before="0" w:after="0"/>
            </w:pPr>
            <w:r>
              <w:t>OG-EG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3248848" name="019d86cf-5c45-7f55-8ceb-3718d8f6d1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1604164" name="019d86cf-5c45-7f55-8ceb-3718d8f6d10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8780745" name="019d86cf-b93b-7dcf-8386-a72954a1b0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4202965" name="019d86cf-b93b-7dcf-8386-a72954a1b0a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7551426" name="019d86d2-4e6e-763a-841b-311e4d6433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6525486" name="019d86d2-4e6e-763a-841b-311e4d64334d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6075643" name="019d86d2-d8ac-78a4-832b-b0001dacfe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2835538" name="019d86d2-d8ac-78a4-832b-b0001dacfea6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6975684" name="019d86d3-bf27-7940-b4e6-696e008761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7393382" name="019d86d3-bf27-7940-b4e6-696e0087619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0354631" name="019d86d8-a559-7fd4-a9d4-9f6b6eac9a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4134347" name="019d86d8-a559-7fd4-a9d4-9f6b6eac9a6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6076246" name="019d86d6-f8c3-7383-b7d2-ee7ddd3d43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437953" name="019d86d6-f8c3-7383-b7d2-ee7ddd3d4318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8963588" name="019d86d7-577e-798a-86c8-24e2616dea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6241203" name="019d86d7-577e-798a-86c8-24e2616dea76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7325142" name="019d86d9-78e7-7b20-b192-6afd2b7080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6945783" name="019d86d9-78e7-7b20-b192-6afd2b7080ff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1622652" name="019d86d9-aaf7-70c4-8b69-643745b480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3828694" name="019d86d9-aaf7-70c4-8b69-643745b4809a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9984306" name="019d86da-d77f-79fc-aa28-56cea06089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0297844" name="019d86da-d77f-79fc-aa28-56cea06089c5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0310637" name="019d86db-537c-7284-b1c2-2f66e875f9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600942" name="019d86db-537c-7284-b1c2-2f66e875f9f1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7026359" name="019d86de-b561-7330-a6ef-5daa48461d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4110651" name="019d86de-b561-7330-a6ef-5daa48461d70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3759529" name="019d86df-0f92-7365-b039-a945bd420e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1317477" name="019d86df-0f92-7365-b039-a945bd420e4f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2607625" name="019d86e3-158a-7129-9c0f-3a7b9229f3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399351" name="019d86e3-158a-7129-9c0f-3a7b9229f3d6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8993885" name="019d86e3-5a02-7582-8228-e6b5cb2976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3405928" name="019d86e3-5a02-7582-8228-e6b5cb297612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Wägitalstrasse1, Vorderthal</w:t>
          </w:r>
        </w:p>
        <w:p>
          <w:pPr>
            <w:spacing w:before="0" w:after="0"/>
          </w:pPr>
          <w:r>
            <w:t>DN862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