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Gottlieb-Binder-Strasse 9, 8802 Kilchberg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08394303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9656226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