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166402" name="25258190-e22f-11ef-8832-dba3bb503e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18348" name="25258190-e22f-11ef-8832-dba3bb503e8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977892" name="28d60670-e22f-11ef-bc5b-652b6883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24419" name="28d60670-e22f-11ef-bc5b-652b6883ae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764583" name="61eaafe0-e231-11ef-976b-730d8258af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32447" name="61eaafe0-e231-11ef-976b-730d8258af3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242406" name="67464cb0-e231-11ef-957e-fd042fce99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419254" name="67464cb0-e231-11ef-957e-fd042fce993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65441" name="7ab4d140-e231-11ef-b93f-97a89b3879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162814" name="7ab4d140-e231-11ef-b93f-97a89b38792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9632133" name="86a85b70-e231-11ef-ab95-2d9867739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838123" name="86a85b70-e231-11ef-ab95-2d986773912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865401" name="96074b30-e231-11ef-9946-41cd16a4a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145202" name="96074b30-e231-11ef-9946-41cd16a4a32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363302" name="9dd65900-e231-11ef-8638-a38590ab48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296560" name="9dd65900-e231-11ef-8638-a38590ab480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/ Treppenhaus / Wohnzimmer </w:t>
            </w:r>
          </w:p>
          <w:p>
            <w:pPr>
              <w:spacing w:before="0" w:after="0"/>
            </w:pPr>
            <w:r>
              <w:t>OG /EG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9254" name="abfa30b0-e231-11ef-9903-1b96a5560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636654" name="abfa30b0-e231-11ef-9903-1b96a55607c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863310" name="b1140990-e231-11ef-a187-99fa3a6d34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731616" name="b1140990-e231-11ef-a187-99fa3a6d349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969866" name="e7ea46a0-e231-11ef-a7b8-ab9b4868d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034301" name="e7ea46a0-e231-11ef-a7b8-ab9b4868d71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95969" name="ed6e7a10-e231-11ef-aa42-ef75b1d20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547712" name="ed6e7a10-e231-11ef-aa42-ef75b1d20d6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788168" name="f9d97e30-e231-11ef-a8cf-877a5cfd4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929771" name="f9d97e30-e231-11ef-a8cf-877a5cfd48e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243596" name="007e15c0-e232-11ef-b312-55c4d577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693716" name="007e15c0-e232-11ef-b312-55c4d577c81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462580" name="0ae16300-e232-11ef-9437-ff1e3c19d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589804" name="0ae16300-e232-11ef-9437-ff1e3c19d3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339423" name="105d0af0-e232-11ef-a0c2-45a49df51d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046495" name="105d0af0-e232-11ef-a0c2-45a49df51d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089427" name="65a5edb0-e232-11ef-b02a-a10a236ae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769836" name="65a5edb0-e232-11ef-b02a-a10a236aeb4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911250" name="69cf9a30-e232-11ef-808c-7d95ad82f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596854" name="69cf9a30-e232-11ef-808c-7d95ad82faf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 / EG / 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8600290" name="3d9f6340-e233-11ef-803c-75fb7c1cc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341811" name="3d9f6340-e233-11ef-803c-75fb7c1cc8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427976" name="45194c30-e233-11ef-9869-0f2d7e6a9b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717376" name="45194c30-e233-11ef-9869-0f2d7e6a9b6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2701954" name="35125540-e236-11ef-b85f-03edb8c29c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003252" name="35125540-e236-11ef-b85f-03edb8c29cd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197489" name="3b22ea30-e236-11ef-93a6-97890e7c9a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698892" name="3b22ea30-e236-11ef-93a6-97890e7c9ae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92848" name="4c74d050-e236-11ef-bd66-89a10c3e5c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620147" name="4c74d050-e236-11ef-bd66-89a10c3e5c5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55433" name="51a64fe0-e236-11ef-b2b4-a174e68db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83471" name="51a64fe0-e236-11ef-b2b4-a174e68db7c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048403" name="68505060-e236-11ef-b56d-779b6209fa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506258" name="68505060-e236-11ef-b56d-779b6209fa3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5346174" name="7129c950-e236-11ef-ae54-1b5a68435e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849081" name="7129c950-e236-11ef-ae54-1b5a68435eb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569487" name="7dff9d30-e236-11ef-9794-3f45dd5ce5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398774" name="7dff9d30-e236-11ef-9794-3f45dd5ce5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066767" name="f713dc40-e236-11ef-b9c6-f1b4fe8d64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368754" name="f713dc40-e236-11ef-b9c6-f1b4fe8d64a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392694" name="2a0c69f0-e237-11ef-93c3-a733cab76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360858" name="2a0c69f0-e237-11ef-93c3-a733cab766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601487" name="2e671180-e237-11ef-ab66-fdae48b79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010678" name="2e671180-e237-11ef-ab66-fdae48b7916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8378366" name="42d79cc0-e237-11ef-9395-5b20d8209b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40784" name="42d79cc0-e237-11ef-9395-5b20d8209b4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857193" name="46b461c0-e237-11ef-8c9a-69858ac48d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960266" name="46b461c0-e237-11ef-8c9a-69858ac48dc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9308174" name="55b35730-e237-11ef-92b3-a32f2b852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925807" name="55b35730-e237-11ef-92b3-a32f2b852dc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3486910" name="5aab0210-e237-11ef-97d8-456a55709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153625" name="5aab0210-e237-11ef-97d8-456a5570986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666769" name="b87f16b0-e237-11ef-916d-25e8293a93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770110" name="b87f16b0-e237-11ef-916d-25e8293a936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3786633" name="c310ee00-e237-11ef-8fea-69beb3283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064240" name="c310ee00-e237-11ef-8fea-69beb3283de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227437" name="d6613c30-e237-11ef-98e8-4308bf67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040763" name="d6613c30-e237-11ef-98e8-4308bf67aa8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97412" name="d98addd0-e237-11ef-bccc-775c6d79c5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871507" name="d98addd0-e237-11ef-bccc-775c6d79c55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395022" name="e9725e80-e237-11ef-9d57-4b6374a0d7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336" name="e9725e80-e237-11ef-9d57-4b6374a0d7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406947" name="f25eea40-e237-11ef-9c39-b7e61388b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955322" name="f25eea40-e237-11ef-9c39-b7e61388b7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Waschküche / Werkstatt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050204" name="eae29ae0-e238-11ef-bb76-87a8bb4c9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249778" name="eae29ae0-e238-11ef-bb76-87a8bb4c92e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7407390" name="efc81d50-e238-11ef-a668-8b8f600ec7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751787" name="efc81d50-e238-11ef-a668-8b8f600ec79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294603" name="3fae1040-e239-11ef-8b99-c9cafaa94f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72128" name="3fae1040-e239-11ef-8b99-c9cafaa94f0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641421" name="42c73720-e239-11ef-9ddb-63c8034e2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694581" name="42c73720-e239-11ef-9ddb-63c8034e282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10704" name="5510c3b0-e239-11ef-80f0-0df5a957b0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113941" name="5510c3b0-e239-11ef-80f0-0df5a957b03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029259" name="5af0f9d0-e239-11ef-844d-7bcf79fb4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041734" name="5af0f9d0-e239-11ef-844d-7bcf79fb418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Boiler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Flachdichtung</w:t>
            </w:r>
          </w:p>
          <w:p>
            <w:pPr>
              <w:spacing w:before="0" w:after="0"/>
            </w:pPr>
            <w:r>
              <w:t>Bolier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308145" name="8ef0e560-e239-11ef-8c46-895459bc0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483649" name="8ef0e560-e239-11ef-8c46-895459bc0a2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4808701" name="94c868f0-e239-11ef-9f11-d7c2f309c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794986" name="94c868f0-e239-11ef-9f11-d7c2f309c20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Gottlieb-Binder-Strasse 9, 8802 Kilchberg</w:t>
          </w:r>
        </w:p>
        <w:p>
          <w:pPr>
            <w:spacing w:before="0" w:after="0"/>
          </w:pPr>
          <w:r>
            <w:t>91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