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0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Steinaueli 1705, Urnäsch 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DN652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530498298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139880265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5="http://schemas.microsoft.com/office/word/2012/wordml" xmlns:w14="http://schemas.microsoft.com/office/word/2010/wordml" xmlns:r="http://schemas.openxmlformats.org/officeDocument/2006/relationships" xmlns:a="http://schemas.openxmlformats.org/drawingml/2006/main" xmlns:a14="http://schemas.microsoft.com/office/drawing/2010/main" xmlns:m="http://schemas.openxmlformats.org/officeDocument/2006/math" xmlns:wp="http://schemas.openxmlformats.org/drawingml/2006/wordprocessingDrawing" xmlns:wp14="http://schemas.microsoft.com/office/word/2010/wordprocessingDrawing" xmlns:mc="http://schemas.openxmlformats.org/markup-compatibility/2006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w10="urn:schemas-microsoft-com:office:word" xmlns:v="urn:schemas-microsoft-com:vml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