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Kamin Warmluft Offen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4452717" name="019d85db-189f-7af0-99c0-984f6576b4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98054" name="019d85db-189f-7af0-99c0-984f6576b4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1286022" name="019d85db-a756-7109-a659-5a7d61cee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544814" name="019d85db-a756-7109-a659-5a7d61cee24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Kasten-Verkleidung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Kasten-Verkleidung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2458746" name="019d85ea-6191-7f3c-a841-3fe4da7605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9458355" name="019d85ea-6191-7f3c-a841-3fe4da76059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8939897" name="019d85eb-0ef8-7e4e-8778-9edafb4df5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920562" name="019d85eb-0ef8-7e4e-8778-9edafb4df56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3425720" name="019d85ed-f49f-712e-8a49-46d550a4e9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404927" name="019d85ed-f49f-712e-8a49-46d550a4e9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3650533" name="019d85f0-2009-7766-95a2-bfad12c466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9997307" name="019d85f0-2009-7766-95a2-bfad12c4666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9425043" name="019d85f9-09f7-7efd-8bbd-3f1314f738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06975" name="019d85f9-09f7-7efd-8bbd-3f1314f7384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99170" name="019d85fc-5659-7dc6-8bca-26f02be6b4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5077562" name="019d85fc-5659-7dc6-8bca-26f02be6b4a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Fenster 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113566" name="019d85fc-d443-7602-a6e2-575cdf2fa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8523536" name="019d85fc-d443-7602-a6e2-575cdf2fa48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799715" name="019d85fd-3c93-7afa-9b4f-67f0943ed6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830160" name="019d85fd-3c93-7afa-9b4f-67f0943ed64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Nebenraum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0335485" name="019d8601-8e60-7c07-846e-3b1a4041ba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380756" name="019d8601-8e60-7c07-846e-3b1a4041ba7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913955" name="019d8602-347e-70e3-9965-1f9012201d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815198" name="019d8602-347e-70e3-9965-1f9012201d4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Nebenraum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012580" name="019d8610-f628-7a02-a2ae-22b96db054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6196682" name="019d8610-f628-7a02-a2ae-22b96db0542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4744573" name="019d8612-a0f5-7b93-98c3-184605bc7a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979816" name="019d8612-a0f5-7b93-98c3-184605bc7a2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7184822" name="019d8615-d609-7a77-866e-39322e0496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481129" name="019d8615-d609-7a77-866e-39322e04963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6523995" name="019d8616-c07d-72bd-9f6f-198129ac6a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288228" name="019d8616-c07d-72bd-9f6f-198129ac6a8e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