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 837 MAS Baumanagement FHZ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837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8797937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5939131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MAS Baumanagement FHZ</w:t>
            </w:r>
          </w:p>
          <w:p>
            <w:pPr>
              <w:spacing w:before="0" w:after="0" w:line="240" w:lineRule="auto"/>
            </w:pPr>
            <w:r>
              <w:rPr/>
              <w:t>Schützenmattstrasse 27a</w:t>
            </w:r>
          </w:p>
          <w:p>
            <w:pPr>
              <w:spacing w:before="0" w:after="0" w:line="240" w:lineRule="auto"/>
            </w:pPr>
            <w:r>
              <w:rPr/>
              <w:t>8802 Kilchberg ZH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