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318860" name="019d67db-eaaf-7639-831d-b5b49688e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805889" name="019d67db-eaaf-7639-831d-b5b49688eb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552106" name="019d67e3-4727-7522-afe8-404935635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665140" name="019d67e3-4727-7522-afe8-40493563563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090824" name="019d67e4-1e40-78ae-9b26-6a9610df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361526" name="019d67e4-1e40-78ae-9b26-6a9610df9f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639755" name="019d67e1-a534-7c84-9d5f-4b32c845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377908" name="019d67e1-a534-7c84-9d5f-4b32c845950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5916659" name="019d67e5-b509-7681-a139-cfe7bb87d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037345" name="019d67e5-b509-7681-a139-cfe7bb87d50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367149" name="019d67e6-2fad-7cbd-9d52-83399ad3f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908144" name="019d67e6-2fad-7cbd-9d52-83399ad3fa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Mitte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222904" name="019d67e7-5623-7158-a3ae-19122a5ed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746061" name="019d67e7-5623-7158-a3ae-19122a5ed5e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1988160" name="019d67e7-f8e5-7052-a645-adc726fa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291475" name="019d67e7-f8e5-7052-a645-adc726fa781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2678468" name="019d67e9-80c2-7e84-a0e6-fb3d3aef1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128674" name="019d67e9-80c2-7e84-a0e6-fb3d3aef1d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95706" name="019d67e9-f9b8-7061-973a-9df29e015a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943902" name="019d67e9-f9b8-7061-973a-9df29e015a5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OG-UG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8711823" name="019d67eb-68c4-707d-8bff-1d022fa98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694139" name="019d67eb-68c4-707d-8bff-1d022fa989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550053" name="019d67ec-7761-7813-8540-b41cf5d8d9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687696" name="019d67ec-7761-7813-8540-b41cf5d8d9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Cushio Vinyl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298041" name="019d67f5-976f-70df-840a-e54d27a2d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943909" name="019d67f5-976f-70df-840a-e54d27a2d98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400912" name="019d67f5-c4ce-7cb2-b3d8-9d7648502b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910898" name="019d67f5-c4ce-7cb2-b3d8-9d7648502b5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183631" name="019d67fa-0b26-7009-a5ef-f211977f1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865975" name="019d67fa-0b26-7009-a5ef-f211977f118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544421" name="019d67fa-9cd9-78cd-bb84-211fae9d7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60604" name="019d67fa-9cd9-78cd-bb84-211fae9d791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0861548" name="019d67fc-ca6a-76c1-8213-6af065ea7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231049" name="019d67fc-ca6a-76c1-8213-6af065ea75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1189531" name="019d67fd-2e0d-7edd-9096-c8a18d1575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089127" name="019d67fd-2e0d-7edd-9096-c8a18d15750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097660" name="019d6801-b343-79aa-8f3e-521f203d4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575442" name="019d6801-b343-79aa-8f3e-521f203d47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426178" name="019d6801-e8b2-769b-b634-c28beab3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808208" name="019d6801-e8b2-769b-b634-c28beab30e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572892" name="019d6807-eb51-7b2d-abf0-93c6dacab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636322" name="019d6807-eb51-7b2d-abf0-93c6dacab2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559099" name="019d6808-417d-701a-a087-bf7d0c2f01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147718" name="019d6808-417d-701a-a087-bf7d0c2f011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509341" name="019d6809-2656-7689-ba28-904fe1905f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444984" name="019d6809-2656-7689-ba28-904fe1905f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102730" name="019d6809-d9c6-76bf-9843-e46fb2452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731760" name="019d6809-d9c6-76bf-9843-e46fb24520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288744" name="019d680d-fba2-7fc7-b48e-f4a947962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566337" name="019d680d-fba2-7fc7-b48e-f4a947962fb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775748" name="019d6813-48ef-7490-ad51-c6130755e3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418718" name="019d6813-48ef-7490-ad51-c6130755e31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2749051" name="019d6810-f82d-7fb9-9891-16a82a2afc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661742" name="019d6810-f82d-7fb9-9891-16a82a2afcf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787490" name="019d6811-6e36-7bd6-923d-c7bd4c9df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662058" name="019d6811-6e36-7bd6-923d-c7bd4c9df4e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327314" name="019d6814-4d4b-7112-865f-5fc33b240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930288" name="019d6814-4d4b-7112-865f-5fc33b24041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606776" name="019d6814-9fae-7eb6-b4cb-38085b669e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833994" name="019d6814-9fae-7eb6-b4cb-38085b669e7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621088" name="019d6819-e937-7e7f-956c-57fb474d5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56051" name="019d6819-e937-7e7f-956c-57fb474d51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248255" name="019d681a-2bc1-788f-9039-3de458977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268982" name="019d681a-2bc1-788f-9039-3de45897710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9394940" name="019d681a-e2f3-705f-bff2-623e4f185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612660" name="019d681a-e2f3-705f-bff2-623e4f185e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129870" name="019d681b-5cc9-7c70-8b06-c7c015e22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579504" name="019d681b-5cc9-7c70-8b06-c7c015e22aa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Sitzbank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389401" name="019d681c-890c-765d-b0ae-42f072b54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714080" name="019d681c-890c-765d-b0ae-42f072b540e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399912" name="019d681c-b419-7286-8bb0-ae055a4e3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63957" name="019d681c-b419-7286-8bb0-ae055a4e34c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Haus/Garage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7722542" name="019d681e-bab2-7cf5-a9e4-f5fc2b796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81547" name="019d681e-bab2-7cf5-a9e4-f5fc2b796c9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342190" name="019d681e-eda4-7d01-8291-2247dda9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61022" name="019d681e-eda4-7d01-8291-2247dda925a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338548" name="019d6820-5273-7d3d-b74e-6bdc04c5c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021034" name="019d6820-5273-7d3d-b74e-6bdc04c5c53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83701" name="019d6820-c724-7814-8b10-95376c6ac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305843" name="019d6820-c724-7814-8b10-95376c6ac1b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837 MAS Baumanagement FHZ</w:t>
          </w:r>
        </w:p>
        <w:p>
          <w:pPr>
            <w:spacing w:before="0" w:after="0"/>
          </w:pPr>
          <w:r>
            <w:t>DN 837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