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837 MAS Baumanagement FHZ</w:t>
          </w:r>
        </w:p>
        <w:p>
          <w:pPr>
            <w:spacing w:before="0" w:after="0"/>
          </w:pPr>
          <w:r>
            <w:t>DN 837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