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1675038" name="019d67db-eaaf-7639-831d-b5b49688eb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119004" name="019d67db-eaaf-7639-831d-b5b49688eb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3138357" name="019d67e3-4727-7522-afe8-4049356356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761305" name="019d67e3-4727-7522-afe8-40493563563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3518139" name="019d67e4-1e40-78ae-9b26-6a9610df9f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570181" name="019d67e4-1e40-78ae-9b26-6a9610df9f3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4099364" name="019d67e1-a534-7c84-9d5f-4b32c84595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595070" name="019d67e1-a534-7c84-9d5f-4b32c845950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Mitte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9083447" name="019d67e5-b509-7681-a139-cfe7bb87d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870254" name="019d67e5-b509-7681-a139-cfe7bb87d50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8380537" name="019d67e6-2fad-7cbd-9d52-83399ad3fa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859746" name="019d67e6-2fad-7cbd-9d52-83399ad3fa4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Mitte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3124654" name="019d67e7-5623-7158-a3ae-19122a5ed5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747665" name="019d67e7-5623-7158-a3ae-19122a5ed5e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4731781" name="019d67e7-f8e5-7052-a645-adc726fa7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876178" name="019d67e7-f8e5-7052-a645-adc726fa781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Treppenhaus/Gang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4353518" name="019d67e9-80c2-7e84-a0e6-fb3d3aef1d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733934" name="019d67e9-80c2-7e84-a0e6-fb3d3aef1db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2521940" name="019d67e9-f9b8-7061-973a-9df29e015a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64163" name="019d67e9-f9b8-7061-973a-9df29e015a5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Treppenhaus/Gang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268302" name="019d67eb-68c4-707d-8bff-1d022fa989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177972" name="019d67eb-68c4-707d-8bff-1d022fa9894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3513991" name="019d67ec-7761-7813-8540-b41cf5d8d9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235592" name="019d67ec-7761-7813-8540-b41cf5d8d93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Cushio Vinyl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3539480" name="019d67f5-976f-70df-840a-e54d27a2d9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152904" name="019d67f5-976f-70df-840a-e54d27a2d98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4499424" name="019d67f5-c4ce-7cb2-b3d8-9d7648502b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252973" name="019d67f5-c4ce-7cb2-b3d8-9d7648502b5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4700257" name="019d67fa-0b26-7009-a5ef-f211977f11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415284" name="019d67fa-0b26-7009-a5ef-f211977f118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6055901" name="019d67fa-9cd9-78cd-bb84-211fae9d7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356019" name="019d67fa-9cd9-78cd-bb84-211fae9d791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1401210" name="019d67fc-ca6a-76c1-8213-6af065ea75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957935" name="019d67fc-ca6a-76c1-8213-6af065ea75f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11143163" name="019d67fd-2e0d-7edd-9096-c8a18d1575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7978471" name="019d67fd-2e0d-7edd-9096-c8a18d15750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2920767" name="019d6801-b343-79aa-8f3e-521f203d47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304069" name="019d6801-b343-79aa-8f3e-521f203d476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3967771" name="019d6801-e8b2-769b-b634-c28beab30e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54337" name="019d6801-e8b2-769b-b634-c28beab30e1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2883853" name="019d6807-eb51-7b2d-abf0-93c6dacab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672867" name="019d6807-eb51-7b2d-abf0-93c6dacab26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2233858" name="019d6808-417d-701a-a087-bf7d0c2f01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308566" name="019d6808-417d-701a-a087-bf7d0c2f011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263504" name="019d6809-2656-7689-ba28-904fe1905f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89825" name="019d6809-2656-7689-ba28-904fe1905f2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9284859" name="019d6809-d9c6-76bf-9843-e46fb24520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643163" name="019d6809-d9c6-76bf-9843-e46fb245205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9071673" name="019d680d-fba2-7fc7-b48e-f4a947962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799404" name="019d680d-fba2-7fc7-b48e-f4a947962fb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9249047" name="019d6813-48ef-7490-ad51-c6130755e3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496567" name="019d6813-48ef-7490-ad51-c6130755e31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3120719" name="019d6810-f82d-7fb9-9891-16a82a2afc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090223" name="019d6810-f82d-7fb9-9891-16a82a2afcf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4715797" name="019d6811-6e36-7bd6-923d-c7bd4c9df4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15299" name="019d6811-6e36-7bd6-923d-c7bd4c9df4e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1656477" name="019d6814-4d4b-7112-865f-5fc33b2404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682269" name="019d6814-4d4b-7112-865f-5fc33b24041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2799452" name="019d6814-9fae-7eb6-b4cb-38085b669e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802976" name="019d6814-9fae-7eb6-b4cb-38085b669e7f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2496329" name="019d6819-e937-7e7f-956c-57fb474d51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228542" name="019d6819-e937-7e7f-956c-57fb474d512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2259492" name="019d681a-2bc1-788f-9039-3de4589771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582773" name="019d681a-2bc1-788f-9039-3de45897710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4697797" name="019d681a-e2f3-705f-bff2-623e4f185e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518420" name="019d681a-e2f3-705f-bff2-623e4f185eb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2444725" name="019d681b-5cc9-7c70-8b06-c7c015e22a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717572" name="019d681b-5cc9-7c70-8b06-c7c015e22aa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Sitzplatz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Sitzbank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0205278" name="019d681c-890c-765d-b0ae-42f072b54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902216" name="019d681c-890c-765d-b0ae-42f072b540e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4936776" name="019d681c-b419-7286-8bb0-ae055a4e34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372360" name="019d681c-b419-7286-8bb0-ae055a4e34c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Haus/Garage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7974258" name="019d681e-bab2-7cf5-a9e4-f5fc2b796c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748214" name="019d681e-bab2-7cf5-a9e4-f5fc2b796c90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6275337" name="019d681e-eda4-7d01-8291-2247dda925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389934" name="019d681e-eda4-7d01-8291-2247dda925a8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4690751" name="019d6820-5273-7d3d-b74e-6bdc04c5c5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804498" name="019d6820-5273-7d3d-b74e-6bdc04c5c53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6061758" name="019d6820-c724-7814-8b10-95376c6ac1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549004" name="019d6820-c724-7814-8b10-95376c6ac1b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837 MAS Baumanagement FHZ</w:t>
          </w:r>
        </w:p>
        <w:p>
          <w:pPr>
            <w:spacing w:before="0" w:after="0"/>
          </w:pPr>
          <w:r>
            <w:t>DN 837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