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760063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09315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723646" name="019d67e3-4727-7522-afe8-404935635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267114" name="019d67e3-4727-7522-afe8-404935635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576894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973845" name="019d67e4-1e40-78ae-9b26-6a9610df9f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25717" name="019d67e1-a534-7c84-9d5f-4b32c845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333079" name="019d67e1-a534-7c84-9d5f-4b32c84595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997559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556651" name="019d67e5-b509-7681-a139-cfe7bb87d50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151479" name="019d67e6-2fad-7cbd-9d52-83399ad3f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848569" name="019d67e6-2fad-7cbd-9d52-83399ad3f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839137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470555" name="019d67e7-5623-7158-a3ae-19122a5ed5e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067439" name="019d67e7-f8e5-7052-a645-adc726fa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266766" name="019d67e7-f8e5-7052-a645-adc726fa78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123671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380142" name="019d67e9-80c2-7e84-a0e6-fb3d3aef1d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838972" name="019d67e9-f9b8-7061-973a-9df29e015a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56373" name="019d67e9-f9b8-7061-973a-9df29e015a5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1453377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427135" name="019d67eb-68c4-707d-8bff-1d022fa989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628646" name="019d67ec-7761-7813-8540-b41cf5d8d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184946" name="019d67ec-7761-7813-8540-b41cf5d8d9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Cushio Vinyl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041809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56306" name="019d67f5-976f-70df-840a-e54d27a2d98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0731" name="019d67f5-c4ce-7cb2-b3d8-9d7648502b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401759" name="019d67f5-c4ce-7cb2-b3d8-9d7648502b5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614378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977358" name="019d67fa-0b26-7009-a5ef-f211977f118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364728" name="019d67fa-9cd9-78cd-bb84-211fae9d7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339440" name="019d67fa-9cd9-78cd-bb84-211fae9d79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324891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872664" name="019d67fc-ca6a-76c1-8213-6af065ea75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3804403" name="019d67fd-2e0d-7edd-9096-c8a18d157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105441" name="019d67fd-2e0d-7edd-9096-c8a18d15750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2097928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687630" name="019d6801-b343-79aa-8f3e-521f203d47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575541" name="019d6801-e8b2-769b-b634-c28beab3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826430" name="019d6801-e8b2-769b-b634-c28beab30e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461929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612957" name="019d6807-eb51-7b2d-abf0-93c6dacab2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155221" name="019d6808-417d-701a-a087-bf7d0c2f0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550415" name="019d6808-417d-701a-a087-bf7d0c2f01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5226604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979648" name="019d6809-2656-7689-ba28-904fe1905f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85535" name="019d6809-d9c6-76bf-9843-e46fb2452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0077" name="019d6809-d9c6-76bf-9843-e46fb2452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76950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209685" name="019d680d-fba2-7fc7-b48e-f4a947962f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905124" name="019d6813-48ef-7490-ad51-c6130755e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05285" name="019d6813-48ef-7490-ad51-c6130755e3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3846343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739805" name="019d6810-f82d-7fb9-9891-16a82a2afcf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928939" name="019d6811-6e36-7bd6-923d-c7bd4c9df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580121" name="019d6811-6e36-7bd6-923d-c7bd4c9df4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683132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006736" name="019d6814-4d4b-7112-865f-5fc33b24041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283909" name="019d6814-9fae-7eb6-b4cb-38085b669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740301" name="019d6814-9fae-7eb6-b4cb-38085b669e7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425005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43131" name="019d6819-e937-7e7f-956c-57fb474d51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50846" name="019d681a-2bc1-788f-9039-3de458977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75429" name="019d681a-2bc1-788f-9039-3de45897710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224182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126007" name="019d681a-e2f3-705f-bff2-623e4f185e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685552" name="019d681b-5cc9-7c70-8b06-c7c015e22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742744" name="019d681b-5cc9-7c70-8b06-c7c015e22aa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Sitzbank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971155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068711" name="019d681c-890c-765d-b0ae-42f072b540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30897" name="019d681c-b419-7286-8bb0-ae055a4e3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47328" name="019d681c-b419-7286-8bb0-ae055a4e34c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Haus/Garage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557477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883406" name="019d681e-bab2-7cf5-a9e4-f5fc2b796c9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691756" name="019d681e-eda4-7d01-8291-2247dda9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66337" name="019d681e-eda4-7d01-8291-2247dda925a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24337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810090" name="019d6820-5273-7d3d-b74e-6bdc04c5c53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697229" name="019d6820-c724-7814-8b10-95376c6ac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275060" name="019d6820-c724-7814-8b10-95376c6ac1b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