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2184676" name="019d66d6-7f0b-7902-a6a8-032c0d69e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919999" name="019d66d6-7f0b-7902-a6a8-032c0d69e8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7390343" name="019d66d6-ba3d-7ad7-8b92-ea134da122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921715" name="019d66d6-ba3d-7ad7-8b92-ea134da1220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2174534" name="019d66d8-879b-7caa-82c0-dccec084fd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122758" name="019d66d8-879b-7caa-82c0-dccec084fda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4050805" name="019d66d8-c1e6-7bec-ad8c-736fd35b28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896648" name="019d66d8-c1e6-7bec-ad8c-736fd35b28c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DG-UG</w:t>
            </w:r>
          </w:p>
          <w:p>
            <w:pPr>
              <w:spacing w:before="0" w:after="0"/>
            </w:pPr>
            <w:r>
              <w:t>Kamin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8652103" name="019d66da-6935-70c1-8819-e5e9b70501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346363" name="019d66da-6935-70c1-8819-e5e9b705016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612084" name="019d66da-a4bf-7345-834e-dc59542311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390281" name="019d66da-a4bf-7345-834e-dc595423110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2576458" name="019d66e1-7476-712d-a219-5ff2f952ed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471674" name="019d66e1-7476-712d-a219-5ff2f952ed4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5136480" name="019d66e1-c0f0-7f2d-85c6-89d8032eef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816525" name="019d66e1-c0f0-7f2d-85c6-89d8032eef4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5814706" name="019d66e4-177f-7ee5-941e-f10bebcaa4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502580" name="019d66e4-177f-7ee5-941e-f10bebcaa45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7823778" name="019d66e4-63a2-7cfa-a791-cdc2a4d750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216545" name="019d66e4-63a2-7cfa-a791-cdc2a4d7507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9623673" name="019d66e9-04a2-70f4-aaa6-00341cbff4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620761" name="019d66e9-04a2-70f4-aaa6-00341cbff47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614359307" name="019d66e9-41ad-7ee9-b79e-bac3df842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024321" name="019d66e9-41ad-7ee9-b79e-bac3df84286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3193696" name="019d66ea-2fa3-7ab2-9fd7-312f98525a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866463" name="019d66ea-2fa3-7ab2-9fd7-312f98525a4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9586326" name="019d66ea-76e8-75c6-b739-1eaf6eafbb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433075" name="019d66ea-76e8-75c6-b739-1eaf6eafbb6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8939201" name="019d66ea-feea-7f42-bce0-a7ba41cbf4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241586" name="019d66ea-feea-7f42-bce0-a7ba41cbf4d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946000" name="019d66eb-2938-78ca-980e-7ef046aa1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714945" name="019d66eb-2938-78ca-980e-7ef046aa17c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5220992" name="019d66ec-1b72-7316-bdd7-e02d2dc67d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167032" name="019d66ec-1b72-7316-bdd7-e02d2dc67d7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2827027" name="019d66ec-4f53-71cf-8e83-fadef225c1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439697" name="019d66ec-4f53-71cf-8e83-fadef225c11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3644448" name="019d66f4-21d9-7127-bfae-5e5e075260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457280" name="019d66f4-21d9-7127-bfae-5e5e0752606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5843438" name="019d66f4-5d62-7ea2-b4f3-ee2d6aa629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428322" name="019d66f4-5d62-7ea2-b4f3-ee2d6aa6293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2328818" name="019d66f8-4dfc-7dfb-b057-5a72e7c683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479814" name="019d66f8-4dfc-7dfb-b057-5a72e7c683a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0433568" name="019d66f8-9266-70c9-860e-466d685f1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046373" name="019d66f8-9266-70c9-860e-466d685f1b0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1385191" name="019d66ff-51b6-7eb1-9ae3-bd77c23550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099365" name="019d66ff-51b6-7eb1-9ae3-bd77c23550f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3235779" name="019d66ff-72b1-710b-9e4c-48dbfe9866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738550" name="019d66ff-72b1-710b-9e4c-48dbfe98669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1301255" name="019d6701-6a77-78d4-b156-b946dcabcb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108506" name="019d6701-6a77-78d4-b156-b946dcabcbe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384070" name="019d6701-c84a-7a3e-bb9a-20a112e5a8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173301" name="019d6701-c84a-7a3e-bb9a-20a112e5a8f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Anbau WC/Dusche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5355259" name="019d6705-73ff-7f2c-88ae-97bf147319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567408" name="019d6705-73ff-7f2c-88ae-97bf1473197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0426515" name="019d6706-b012-76ce-8afd-13e1616f4d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272837" name="019d6706-b012-76ce-8afd-13e1616f4d2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Bahnhofstrasse 96, 8620 Wetzikon </w:t>
          </w:r>
        </w:p>
        <w:p>
          <w:pPr>
            <w:spacing w:before="0" w:after="0"/>
          </w:pPr>
          <w:r>
            <w:t>DN 833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