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Bannwaldweg 14, 7206 Igis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