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Kobelhöhe 38, 9244 Niederuzwil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140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9249979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8392470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