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124742" name="e77d5ed0-dcb1-11ef-a6cb-9dca76d69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681272" name="e77d5ed0-dcb1-11ef-a6cb-9dca76d690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661582" name="efa89660-dcb1-11ef-86f4-23f96f520d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416356" name="efa89660-dcb1-11ef-86f4-23f96f520d6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032890" name="fcbcabc0-dcb1-11ef-8d1d-3b00ca2fe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64386" name="fcbcabc0-dcb1-11ef-8d1d-3b00ca2fe9e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717908" name="018a1250-dcb2-11ef-85ec-8dfa115486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396368" name="018a1250-dcb2-11ef-85ec-8dfa1154863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321038" name="a3596950-dcb2-11ef-bc50-0b7261e70c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866059" name="a3596950-dcb2-11ef-bc50-0b7261e70cc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136143" name="ab496ca0-dcb2-11ef-a9d8-dbf6c3d51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55751" name="ab496ca0-dcb2-11ef-a9d8-dbf6c3d51e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42788" name="c05c2b50-dcb2-11ef-9f46-9b56778abb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5542" name="c05c2b50-dcb2-11ef-9f46-9b56778abb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395430" name="ca628b80-dcb2-11ef-807c-d772cca555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114631" name="ca628b80-dcb2-11ef-807c-d772cca555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559367" name="a686e610-dcb3-11ef-8ca3-9f0369f59b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92747" name="a686e610-dcb3-11ef-8ca3-9f0369f59b9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368093" name="b33f46e0-dcb3-11ef-915f-25335ff7f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674011" name="b33f46e0-dcb3-11ef-915f-25335ff7f44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858077" name="e96c72b0-dcb3-11ef-a856-273fa71cb3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52127" name="e96c72b0-dcb3-11ef-a856-273fa71cb3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740889" name="efe71410-dcb3-11ef-943d-b120305c0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28994" name="efe71410-dcb3-11ef-943d-b120305c02f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218360" name="ffeb1d70-dcb3-11ef-8976-4dd7e0d1a7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248763" name="ffeb1d70-dcb3-11ef-8976-4dd7e0d1a75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192190" name="09c6c420-dcb4-11ef-927d-f98eff843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521758" name="09c6c420-dcb4-11ef-927d-f98eff84356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896747" name="1e725c90-dcb4-11ef-a3e5-0fd724cb4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108460" name="1e725c90-dcb4-11ef-a3e5-0fd724cb49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300473" name="233ed8c0-dcb4-11ef-9f9b-15d1ca25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370197" name="233ed8c0-dcb4-11ef-9f9b-15d1ca253df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884730" name="ac6bdd00-e7bd-11ef-ba97-b3b00f557d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854918" name="ac6bdd00-e7bd-11ef-ba97-b3b00f557d7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4777" name="b16360d0-e7bd-11ef-8355-75687e9a0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95656" name="b16360d0-e7bd-11ef-8355-75687e9a075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Schichtenanalyse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769098" name="d9fbfca0-e7bd-11ef-9bde-3379de015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774293" name="d9fbfca0-e7bd-11ef-9bde-3379de0157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812184" name="e09fd0e0-e7bd-11ef-9980-bff44b930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63982" name="e09fd0e0-e7bd-11ef-9980-bff44b9307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372919" name="165bc450-e7be-11ef-ae57-d3fcf45258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309442" name="165bc450-e7be-11ef-ae57-d3fcf45258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47960" name="1b44a220-e7be-11ef-b3f7-8b93783915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82700" name="1b44a220-e7be-11ef-b3f7-8b93783915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Kobelhöhe 38, 9244 Niederuzwil</w:t>
          </w:r>
        </w:p>
        <w:p>
          <w:pPr>
            <w:spacing w:before="0" w:after="0"/>
          </w:pPr>
          <w:r>
            <w:t>140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