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64.00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Plsttenkleber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82,079 %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Ottenbacherstrasse 68, 8909 Affoltern am Albis</w:t>
          </w:r>
        </w:p>
        <w:p>
          <w:pPr>
            <w:spacing w:before="0" w:after="0"/>
          </w:pPr>
          <w:r>
            <w:t>831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