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Ottenbacherstrasse 68, 8909 Affoltern am Albis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831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6803648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0153265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