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799329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844668" name="cc2e97e0-2e6b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210684" name="d1a2027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19639" name="d1a20270-2e6b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658275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744923" name="e5a94490-2e6b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137543" name="eceb2d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08174" name="eceb2d90-2e6b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136816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459521" name="02b10fa0-2e6c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885335" name="073426c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793105" name="073426c0-2e6c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865643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114379" name="1c5c6940-2e6c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379261" name="1ff101b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256544" name="1ff101b0-2e6c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985121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93796" name="34a1f150-2e6c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889795" name="38e9d43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594974" name="38e9d430-2e6c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745651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65938" name="21be5cc0-2e6e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716847" name="282ca21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866661" name="282ca210-2e6e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191148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363165" name="03b299c0-2e6f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070821" name="086a7c8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62468" name="086a7c80-2e6f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69617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86135" name="22de2f30-2e6f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782504" name="273cf57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017399" name="273cf570-2e6f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975958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8989" name="4434e200-2e6f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834753" name="4752c3d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22497" name="4752c3d0-2e6f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311693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220040" name="54e57f10-2e6f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35320" name="5ee612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990761" name="5ee612e0-2e6f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385785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307584" name="6d9b7c30-2e6f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988095" name="7137b5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374158" name="7137b5c0-2e6f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25281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71038" name="d0bf46c0-2e6f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124911" name="d503ce4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50759" name="d503ce40-2e6f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677696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053357" name="f61820e0-2e6f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156713" name="9f2939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065628" name="9f2939d0-2e70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47801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395612" name="d03eba30-2e71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019870" name="d47781e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771067" name="d47781e0-2e71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941799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940402" name="e85a2500-2e71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941483" name="eebf69a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204472" name="eebf69a0-2e71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366098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132431" name="015875c0-2e72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928028" name="0a0f4b8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80612" name="0a0f4b80-2e72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666815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79066" name="5bb82420-2e72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462290" name="643dfed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57864" name="643dfed0-2e72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/ Küche rechts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686431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052940" name="1c2a3180-2e73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58239" name="219d9c1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072702" name="219d9c10-2e73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855143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673496" name="36a3feb0-2e73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521165" name="4b019e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95980" name="4b019e30-2e73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38559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754550" name="a9e62de0-2e72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486942" name="68723d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281662" name="68723d30-2e73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811220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914379" name="7627c2b0-2e73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265199" name="7aa5d0c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66880" name="7aa5d0c0-2e73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474120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147447" name="431a7f10-2e74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378774" name="98aacb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130613" name="98aacb10-2e74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079817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8778" name="172d92b0-2e75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473962" name="19d8b58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62102" name="19d8b580-2e75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893823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257347" name="64a8c730-2e75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36385" name="6974ce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648234" name="6974ce30-2e75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Bad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321183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10583" name="7c713000-2e75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565332" name="86b9c95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855934" name="86b9c950-2e75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681373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775963" name="6b385ab0-2e76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694591" name="6ebb8e0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24290" name="6ebb8e00-2e76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251582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184894" name="15ec7540-2e77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577637" name="1b77d4a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506112" name="1b77d4a0-2e77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062539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00229" name="319b18f0-2e77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022897" name="37df8f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676666" name="37df8f20-2e77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08897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165620" name="454f5910-2e77-11f1-ab5e-7feb00f8340d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419767" name="4a0280e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289054" name="4a0280e0-2e77-11f1-ab5e-7feb00f8340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194662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550102" name="558fa820-2e77-11f1-ab5e-7feb00f8340d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129528" name="5b10ce5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592168" name="5b10ce50-2e77-11f1-ab5e-7feb00f8340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306390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009258" name="22237ba0-2e78-11f1-ab5e-7feb00f8340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739076" name="250d55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152532" name="250d5520-2e78-11f1-ab5e-7feb00f8340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339451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443498" name="5e8d7c80-2e78-11f1-ab5e-7feb00f8340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9457274" name="7121f4c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662271" name="7121f4c0-2e78-11f1-ab5e-7feb00f8340d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268283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120568" name="7df1ae20-2e78-11f1-ab5e-7feb00f8340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514347" name="83ed0d6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33210" name="83ed0d60-2e78-11f1-ab5e-7feb00f8340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579659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962920" name="500ac680-2e79-11f1-ab5e-7feb00f8340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429917" name="545bf8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84169" name="545bf830-2e79-11f1-ab5e-7feb00f8340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192834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705700" name="667721c0-2e79-11f1-ab5e-7feb00f8340d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545323" name="6ca6b06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414494" name="6ca6b060-2e79-11f1-ab5e-7feb00f8340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464008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54336" name="8c4d4230-2e79-11f1-ab5e-7feb00f8340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898122" name="9162ae4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521196" name="9162ae40-2e79-11f1-ab5e-7feb00f8340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655085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634779" name="a4129dc0-2e79-11f1-ab5e-7feb00f8340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236774" name="aa75bf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078475" name="aa75bf80-2e79-11f1-ab5e-7feb00f8340d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959382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76494" name="c97a9310-2e79-11f1-ab5e-7feb00f8340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777386" name="d1edf7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58248" name="d1edf730-2e79-11f1-ab5e-7feb00f8340d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rechts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127441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436788" name="d0faef30-2e7a-11f1-ab5e-7feb00f8340d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02623" name="d9c76f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87782" name="d9c76fd0-2e7a-11f1-ab5e-7feb00f8340d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072330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153462" name="1214e390-2e7b-11f1-ab5e-7feb00f8340d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44204" name="37e6973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853013" name="37e69730-2e7b-11f1-ab5e-7feb00f8340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738967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889522" name="3c3402e0-2e7c-11f1-ab5e-7feb00f8340d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845052" name="4087f3b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125933" name="4087f3b0-2e7c-11f1-ab5e-7feb00f8340d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485358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220199" name="6e2be970-2e7c-11f1-ab5e-7feb00f8340d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978109" name="71d62cc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941095" name="71d62cc0-2e7c-11f1-ab5e-7feb00f8340d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719478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001856" name="8a7aebd0-2e7c-11f1-ab5e-7feb00f8340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832388" name="8df87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533208" name="8df879d0-2e7c-11f1-ab5e-7feb00f8340d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90714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776410" name="9eb8ce50-2e7c-11f1-ab5e-7feb00f8340d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613773" name="a2e030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559723" name="a2e030e0-2e7c-11f1-ab5e-7feb00f8340d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169594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217652" name="3edaea80-2e7d-11f1-ab5e-7feb00f8340d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647008" name="65817a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065882" name="65817a50-2e7d-11f1-ab5e-7feb00f8340d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767196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350898" name="74433fb0-2e7d-11f1-ab5e-7feb00f8340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459728" name="8f70a57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169865" name="8f70a570-2e7d-11f1-ab5e-7feb00f8340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66592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580814" name="0c594510-2e7e-11f1-ab5e-7feb00f8340d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11742" name="1363f17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416319" name="1363f170-2e7e-11f1-ab5e-7feb00f8340d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516785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091164" name="3ec23cf0-2e7e-11f1-ab5e-7feb00f8340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361210" name="1349bd4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46145" name="1349bd40-2e7f-11f1-ab5e-7feb00f8340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279030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972984" name="572b79a0-2e7e-11f1-ab5e-7feb00f8340d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042921" name="1e426cb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192653" name="1e426cb0-2e7f-11f1-ab5e-7feb00f8340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0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footer.xml" Type="http://schemas.openxmlformats.org/officeDocument/2006/relationships/footer" Id="rId10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