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Ottenbacherstrasse 68, 8909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502425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28244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