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7203595" name="cc2e97e0-2e6b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810174" name="cc2e97e0-2e6b-11f1-ab5e-7feb00f8340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0799021" name="d1a20270-2e6b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661241" name="d1a20270-2e6b-11f1-ab5e-7feb00f8340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2437904" name="e5a94490-2e6b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529509" name="e5a94490-2e6b-11f1-ab5e-7feb00f8340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7489136" name="eceb2d90-2e6b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252566" name="eceb2d90-2e6b-11f1-ab5e-7feb00f8340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9654635" name="02b10fa0-2e6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2502248" name="02b10fa0-2e6c-11f1-ab5e-7feb00f8340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5649050" name="073426c0-2e6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201085" name="073426c0-2e6c-11f1-ab5e-7feb00f8340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7733190" name="1c5c6940-2e6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3506809" name="1c5c6940-2e6c-11f1-ab5e-7feb00f8340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5497789" name="1ff101b0-2e6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213156" name="1ff101b0-2e6c-11f1-ab5e-7feb00f8340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1453533" name="34a1f150-2e6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677934" name="34a1f150-2e6c-11f1-ab5e-7feb00f8340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786943" name="38e9d430-2e6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4569027" name="38e9d430-2e6c-11f1-ab5e-7feb00f8340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0453397" name="21be5cc0-2e6e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8922602" name="21be5cc0-2e6e-11f1-ab5e-7feb00f8340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9869186" name="282ca210-2e6e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9779412" name="282ca210-2e6e-11f1-ab5e-7feb00f8340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8323493" name="03b299c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728170" name="03b299c0-2e6f-11f1-ab5e-7feb00f8340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6607716" name="086a7c8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39978" name="086a7c80-2e6f-11f1-ab5e-7feb00f8340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5765362" name="22de2f3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707502" name="22de2f30-2e6f-11f1-ab5e-7feb00f8340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1492962" name="273cf57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9025515" name="273cf570-2e6f-11f1-ab5e-7feb00f8340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5999097" name="4434e20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876417" name="4434e200-2e6f-11f1-ab5e-7feb00f8340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5638167" name="4752c3d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8990444" name="4752c3d0-2e6f-11f1-ab5e-7feb00f8340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5374694" name="54e57f1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634855" name="54e57f10-2e6f-11f1-ab5e-7feb00f8340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9530467" name="5ee612e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45095" name="5ee612e0-2e6f-11f1-ab5e-7feb00f8340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8501185" name="6d9b7c3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10563" name="6d9b7c30-2e6f-11f1-ab5e-7feb00f8340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9863398" name="7137b5c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565915" name="7137b5c0-2e6f-11f1-ab5e-7feb00f8340d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Nebenstube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4369608" name="d0bf46c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5088674" name="d0bf46c0-2e6f-11f1-ab5e-7feb00f8340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4266284" name="d503ce4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3748609" name="d503ce40-2e6f-11f1-ab5e-7feb00f8340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8803415" name="f61820e0-2e6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8419399" name="f61820e0-2e6f-11f1-ab5e-7feb00f8340d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2227939" name="9f2939d0-2e70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788710" name="9f2939d0-2e70-11f1-ab5e-7feb00f8340d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6093700" name="d03eba30-2e71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229460" name="d03eba30-2e71-11f1-ab5e-7feb00f8340d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4822727" name="d47781e0-2e71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1655978" name="d47781e0-2e71-11f1-ab5e-7feb00f8340d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6232775" name="e85a2500-2e71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707378" name="e85a2500-2e71-11f1-ab5e-7feb00f8340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5234846" name="eebf69a0-2e71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532947" name="eebf69a0-2e71-11f1-ab5e-7feb00f8340d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1094358" name="015875c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258077" name="015875c0-2e72-11f1-ab5e-7feb00f8340d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6416223" name="0a0f4b8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224078" name="0a0f4b80-2e72-11f1-ab5e-7feb00f8340d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5459472" name="5bb8242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145262" name="5bb82420-2e72-11f1-ab5e-7feb00f8340d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4227054" name="643dfed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6407172" name="643dfed0-2e72-11f1-ab5e-7feb00f8340d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 / Küche rechts </w:t>
            </w:r>
          </w:p>
          <w:p>
            <w:pPr>
              <w:spacing w:before="0" w:after="0"/>
            </w:pPr>
            <w:r>
              <w:t>EG-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9089039" name="1c2a3180-2e73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879046" name="1c2a3180-2e73-11f1-ab5e-7feb00f8340d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7295874" name="219d9c10-2e73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969301" name="219d9c10-2e73-11f1-ab5e-7feb00f8340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7804896" name="36a3feb0-2e73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629524" name="36a3feb0-2e73-11f1-ab5e-7feb00f8340d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1820200" name="4b019e30-2e73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768436" name="4b019e30-2e73-11f1-ab5e-7feb00f8340d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8678991" name="a9e62de0-2e72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55940" name="a9e62de0-2e72-11f1-ab5e-7feb00f8340d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5468896" name="68723d30-2e73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613215" name="68723d30-2e73-11f1-ab5e-7feb00f8340d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7810907" name="7627c2b0-2e73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9695557" name="7627c2b0-2e73-11f1-ab5e-7feb00f8340d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0060261" name="7aa5d0c0-2e73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543161" name="7aa5d0c0-2e73-11f1-ab5e-7feb00f8340d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rechts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4725576" name="431a7f10-2e74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714036" name="431a7f10-2e74-11f1-ab5e-7feb00f8340d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4229131" name="98aacb10-2e74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598085" name="98aacb10-2e74-11f1-ab5e-7feb00f8340d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rechts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0751828" name="172d92b0-2e75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266666" name="172d92b0-2e75-11f1-ab5e-7feb00f8340d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1272896" name="19d8b580-2e75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034753" name="19d8b580-2e75-11f1-ab5e-7feb00f8340d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rechts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3113217" name="64a8c730-2e75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9230687" name="64a8c730-2e75-11f1-ab5e-7feb00f8340d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291060" name="6974ce30-2e75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306269" name="6974ce30-2e75-11f1-ab5e-7feb00f8340d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rechts / Bad / 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7712273" name="7c713000-2e75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937977" name="7c713000-2e75-11f1-ab5e-7feb00f8340d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1406101" name="86b9c950-2e75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154455" name="86b9c950-2e75-11f1-ab5e-7feb00f8340d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rechts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9444496" name="6b385ab0-2e76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819765" name="6b385ab0-2e76-11f1-ab5e-7feb00f8340d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3209715" name="6ebb8e00-2e76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5488372" name="6ebb8e00-2e76-11f1-ab5e-7feb00f8340d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rechts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2202251" name="15ec754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078064" name="15ec7540-2e77-11f1-ab5e-7feb00f8340d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9831619" name="1b77d4a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476252" name="1b77d4a0-2e77-11f1-ab5e-7feb00f8340d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rechts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2566622" name="319b18f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2844883" name="319b18f0-2e77-11f1-ab5e-7feb00f8340d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5094399" name="37df8f2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50163" name="37df8f20-2e77-11f1-ab5e-7feb00f8340d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rechts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7702059" name="454f591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4091353" name="454f5910-2e77-11f1-ab5e-7feb00f8340d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7652202" name="4a0280e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1417808" name="4a0280e0-2e77-11f1-ab5e-7feb00f8340d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4344423" name="558fa82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7355967" name="558fa820-2e77-11f1-ab5e-7feb00f8340d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9160434" name="5b10ce50-2e77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160572" name="5b10ce50-2e77-11f1-ab5e-7feb00f8340d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1343374" name="22237ba0-2e78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0551303" name="22237ba0-2e78-11f1-ab5e-7feb00f8340d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4881454" name="250d5520-2e78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248264" name="250d5520-2e78-11f1-ab5e-7feb00f8340d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1287799" name="5e8d7c80-2e78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506344" name="5e8d7c80-2e78-11f1-ab5e-7feb00f8340d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2611206" name="7121f4c0-2e78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2749163" name="7121f4c0-2e78-11f1-ab5e-7feb00f8340d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4127682" name="7df1ae20-2e78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543445" name="7df1ae20-2e78-11f1-ab5e-7feb00f8340d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5289713" name="83ed0d60-2e78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2424247" name="83ed0d60-2e78-11f1-ab5e-7feb00f8340d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53901" name="500ac68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267048" name="500ac680-2e79-11f1-ab5e-7feb00f8340d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3602777" name="545bf83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0377559" name="545bf830-2e79-11f1-ab5e-7feb00f8340d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147526" name="667721c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0761707" name="667721c0-2e79-11f1-ab5e-7feb00f8340d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6439580" name="6ca6b06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71847" name="6ca6b060-2e79-11f1-ab5e-7feb00f8340d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4345339" name="8c4d423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3756867" name="8c4d4230-2e79-11f1-ab5e-7feb00f8340d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1918252" name="9162ae4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0954544" name="9162ae40-2e79-11f1-ab5e-7feb00f8340d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779725" name="a4129dc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779194" name="a4129dc0-2e79-11f1-ab5e-7feb00f8340d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1468118" name="aa75bf8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7645374" name="aa75bf80-2e79-11f1-ab5e-7feb00f8340d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874019" name="c97a931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4249511" name="c97a9310-2e79-11f1-ab5e-7feb00f8340d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3205536" name="d1edf730-2e79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932832" name="d1edf730-2e79-11f1-ab5e-7feb00f8340d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rechts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6526907" name="d0faef30-2e7a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007932" name="d0faef30-2e7a-11f1-ab5e-7feb00f8340d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0895179" name="d9c76fd0-2e7a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660412" name="d9c76fd0-2e7a-11f1-ab5e-7feb00f8340d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Weinkeller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5888443" name="1214e390-2e7b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306284" name="1214e390-2e7b-11f1-ab5e-7feb00f8340d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6492407" name="37e69730-2e7b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9392460" name="37e69730-2e7b-11f1-ab5e-7feb00f8340d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4159845" name="3c3402e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577207" name="3c3402e0-2e7c-11f1-ab5e-7feb00f8340d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4501350" name="4087f3b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0507897" name="4087f3b0-2e7c-11f1-ab5e-7feb00f8340d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0513193" name="6e2be97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7964755" name="6e2be970-2e7c-11f1-ab5e-7feb00f8340d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0820312" name="71d62cc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716050" name="71d62cc0-2e7c-11f1-ab5e-7feb00f8340d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7672597" name="8a7aebd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218489" name="8a7aebd0-2e7c-11f1-ab5e-7feb00f8340d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0877078" name="8df879d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30825" name="8df879d0-2e7c-11f1-ab5e-7feb00f8340d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0672040" name="9eb8ce5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9320713" name="9eb8ce50-2e7c-11f1-ab5e-7feb00f8340d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9200267" name="a2e030e0-2e7c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0567754" name="a2e030e0-2e7c-11f1-ab5e-7feb00f8340d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4697796" name="3edaea80-2e7d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7110682" name="3edaea80-2e7d-11f1-ab5e-7feb00f8340d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9059340" name="65817a50-2e7d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2237977" name="65817a50-2e7d-11f1-ab5e-7feb00f8340d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6702017" name="74433fb0-2e7d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94754" name="74433fb0-2e7d-11f1-ab5e-7feb00f8340d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2442937" name="8f70a570-2e7d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992967" name="8f70a570-2e7d-11f1-ab5e-7feb00f8340d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0518046" name="0c594510-2e7e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459071" name="0c594510-2e7e-11f1-ab5e-7feb00f8340d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4967803" name="1363f170-2e7e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823409" name="1363f170-2e7e-11f1-ab5e-7feb00f8340d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5331410" name="3ec23cf0-2e7e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2325344" name="3ec23cf0-2e7e-11f1-ab5e-7feb00f8340d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0965421" name="1349bd40-2e7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102037" name="1349bd40-2e7f-11f1-ab5e-7feb00f8340d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7038529" name="572b79a0-2e7e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8695762" name="572b79a0-2e7e-11f1-ab5e-7feb00f8340d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2839383" name="1e426cb0-2e7f-11f1-ab5e-7feb00f834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989041" name="1e426cb0-2e7f-11f1-ab5e-7feb00f8340d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0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Ottenbacherstrasse 68, 8909 Affoltern am Albis</w:t>
          </w:r>
        </w:p>
        <w:p>
          <w:pPr>
            <w:spacing w:before="0" w:after="0"/>
          </w:pPr>
          <w:r>
            <w:t>831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footer.xml" Type="http://schemas.openxmlformats.org/officeDocument/2006/relationships/footer" Id="rId10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