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Ligusterweg 11 8906 Bonstetten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334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9844501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5873890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