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224840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770309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359677" name="019d711e-c173-72c7-9d10-47f1644b4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803712" name="019d711e-c173-72c7-9d10-47f1644b44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427719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941971" name="019d7120-353c-79e2-94c0-7d9b93f4a7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24305" name="019d7120-ad53-7e5a-83cb-21b088e5f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557939" name="019d7120-ad53-7e5a-83cb-21b088e5f8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818551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690142" name="019d7121-b4cb-75c7-a4b7-9358e1814be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703684" name="019d7121-f607-7cbf-8324-50e3bb6de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522222" name="019d7121-f607-7cbf-8324-50e3bb6decd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49955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65592" name="019d7123-f84b-722f-8c10-8c054ec79a2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390371" name="019d7124-3891-763a-be68-9e0ab02417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032299" name="019d7124-3891-763a-be68-9e0ab02417a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2546765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97196" name="019d7125-943c-76e1-b319-73ca29ab24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099705" name="019d7125-e1a2-7084-b7aa-e69c3cf2f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490026" name="019d7125-e1a2-7084-b7aa-e69c3cf2f3c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570972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965188" name="019d7130-d4ae-727a-bd62-8fd903a780d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111329" name="019d712e-7bf8-747f-86b5-663761683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178087" name="019d712e-7bf8-747f-86b5-663761683c4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82785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476170" name="019d712f-cf7a-7d48-b778-d1ed182f5d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402502" name="019d7130-0fca-7bbc-ae76-932ae9b17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54412" name="019d7130-0fca-7bbc-ae76-932ae9b173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859044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41580" name="019d7131-b949-7e24-85d5-eedaf28d7e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408410" name="019d7131-e134-70f2-904b-8265d84ea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413375" name="019d7131-e134-70f2-904b-8265d84eae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961744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333145" name="019d7133-0250-7948-b363-a96a07c7de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31661231" name="019d7133-2d8a-7c31-b0ff-c69f3049a3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11803" name="019d7133-2d8a-7c31-b0ff-c69f3049a36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780823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872135" name="019d7134-7011-75ac-85d0-df7e2e5c67e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158965" name="019d7135-65fc-76e7-8fd6-293bd4e766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311292" name="019d7135-65fc-76e7-8fd6-293bd4e7662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143427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799863" name="019d7136-cddd-7313-a5aa-f57e27041aa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091729" name="019d7136-f9bb-79eb-9f4d-5bd6938a9c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717876" name="019d7136-f9bb-79eb-9f4d-5bd6938a9c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12283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582705" name="019d713b-2bb3-7a2e-a219-a62a84be360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861718" name="019d713b-4caa-7535-969a-e41788829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199771" name="019d713b-4caa-7535-969a-e4178882961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6293934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947305" name="019d713c-6529-78ad-9d55-79a865092a3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875170" name="019d713c-ca8c-74e9-af7d-97e4d5893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208259" name="019d713c-ca8c-74e9-af7d-97e4d5893ab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667903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76611" name="019d713d-c8ef-78e4-b4ed-555171df9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130520" name="019d713e-51d0-7e57-9fcd-daac24076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275657" name="019d713e-51d0-7e57-9fcd-daac240765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843660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60466" name="019d7142-a921-701c-b92f-fd9d2d26bc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396917" name="019d7142-e8ad-74a4-9cc6-f8098bd92d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54535" name="019d7142-e8ad-74a4-9cc6-f8098bd92d1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438077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154204" name="019d7143-e113-702b-ba11-874d4597d9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049617" name="019d7144-5a27-7fe9-9b80-710005bc14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419623" name="019d7144-5a27-7fe9-9b80-710005bc14f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695078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9737" name="019d7145-d9b9-7231-b76d-c54bd646fd7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41422836" name="019d7146-5db7-787e-ac94-542bb2230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632562" name="019d7146-5db7-787e-ac94-542bb223018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074041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72634" name="019d7149-b441-7b11-9cd8-89a6b3321ea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794515" name="019d7149-f26a-7d8f-9871-dce9d8e9f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947591" name="019d7149-f26a-7d8f-9871-dce9d8e9f63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174603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058855" name="019d714c-06cb-7cae-9a49-3f6c99f247f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811110" name="019d714c-3e53-7dc6-b4e2-5e31501e7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66471" name="019d714c-3e53-7dc6-b4e2-5e31501e76c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498369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424769" name="019d714d-c2ab-7842-90b6-cf21698a6fb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428839" name="019d714d-f4a7-7e0b-a718-76414eb30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245036" name="019d714d-f4a7-7e0b-a718-76414eb3061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