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Campanellaweg 12, 8048 Zürich,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562726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945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