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Gartensitzpl </w:t>
            </w:r>
          </w:p>
          <w:p>
            <w:pPr>
              <w:spacing w:before="0" w:after="0"/>
            </w:pPr>
            <w:r>
              <w:t>EG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1979575" name="019d7131-790c-7940-a314-15c0a908a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889095" name="019d7131-790c-7940-a314-15c0a908a0a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0764694" name="019d7131-9183-7893-82f3-f0a1b5e3a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856828" name="019d7131-9183-7893-82f3-f0a1b5e3a07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