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Campanellaweg 12, 8048 Zürich,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856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908216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54263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