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Tuleu su, 7031 Laax,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735720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010889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