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144434" name="019d4d28-3e44-78c9-87bb-cb15947b27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818101" name="019d4d28-3e44-78c9-87bb-cb15947b278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5596818" name="019d4d28-957d-70ba-8786-8d13770bc6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090022" name="019d4d28-957d-70ba-8786-8d13770bc67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9732448" name="019d4d29-3e83-7e39-9af2-f982df45fb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574546" name="019d4d29-3e83-7e39-9af2-f982df45fb4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2981659" name="019d4d29-5b81-7b4e-9d3c-17074e55ea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567660" name="019d4d29-5b81-7b4e-9d3c-17074e55ea8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987337" name="019d4d2a-19cc-77b7-97e9-9a94dddfd5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315077" name="019d4d2a-19cc-77b7-97e9-9a94dddfd5b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2278544" name="019d4d2a-34bb-79d6-a418-ab268ce139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06711" name="019d4d2a-34bb-79d6-a418-ab268ce1396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0922414" name="019d4d2a-e300-7e78-9266-b11fb2323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97410" name="019d4d2a-e300-7e78-9266-b11fb2323f1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347240" name="019d4d2b-0122-77eb-a154-2eb9a722b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622616" name="019d4d2b-0122-77eb-a154-2eb9a722bfb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037896" name="019d4d2b-7347-7a4a-941f-4abe3166d5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710891" name="019d4d2b-7347-7a4a-941f-4abe3166d5f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7315245" name="019d4d2c-1c83-785b-86fc-e93c65196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110833" name="019d4d2c-1c83-785b-86fc-e93c65196fb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963041" name="019d4d2c-c2d8-72df-82e4-2326cc7665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380262" name="019d4d2c-c2d8-72df-82e4-2326cc76652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648032" name="019d4d2d-0811-7f70-925a-00721d6e13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766748" name="019d4d2d-0811-7f70-925a-00721d6e139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obere 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7715023" name="019d4d2e-0f24-74a3-a2ea-2a78eb557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76426" name="019d4d2e-0f24-74a3-a2ea-2a78eb55729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2996746" name="019d4d2e-2b66-742d-91c7-346be733e6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831947" name="019d4d2e-2b66-742d-91c7-346be733e60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untere 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1372046" name="019d4d2e-9cb3-798e-a843-65e3908b7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000275" name="019d4d2e-9cb3-798e-a843-65e3908b776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7916257" name="019d4d2e-aa32-77f6-ae66-2b918d241f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800779" name="019d4d2e-aa32-77f6-ae66-2b918d241fe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untere 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3164153" name="019d4d2f-9dea-799b-a32f-bbc530a330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901237" name="019d4d2f-9dea-799b-a32f-bbc530a3301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760339" name="019d4d2f-ba15-7ab5-8762-1eb6dc5501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851970" name="019d4d2f-ba15-7ab5-8762-1eb6dc5501a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6560677" name="019d4d33-53d6-70df-bf9a-d888ebbb0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821869" name="019d4d33-53d6-70df-bf9a-d888ebbb02c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060593" name="019d4d33-70a3-7196-80bf-96ff134c5e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396759" name="019d4d33-70a3-7196-80bf-96ff134c5eb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Tür zu 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2565722" name="019d4d38-5b0e-7185-84ba-cbb1336f3d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556594" name="019d4d38-5b0e-7185-84ba-cbb1336f3d1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6055611" name="019d4d38-a591-7b08-8e4b-85cf5e10e1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015024" name="019d4d38-a591-7b08-8e4b-85cf5e10e14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9227567" name="019d4d3b-65bd-7a25-b496-bb64b1279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646667" name="019d4d3b-65bd-7a25-b496-bb64b127974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896388" name="019d4d3b-7dcd-7021-a440-9608ada591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583126" name="019d4d3b-7dcd-7021-a440-9608ada591a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Fassaden </w:t>
            </w:r>
          </w:p>
          <w:p>
            <w:pPr>
              <w:spacing w:before="0" w:after="0"/>
            </w:pPr>
            <w:r>
              <w:t>UG-DG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4075969" name="019d4d40-c3b9-76b8-b267-edbf0f7387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275770" name="019d4d40-c3b9-76b8-b267-edbf0f7387f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27234" name="019d4d40-e401-788f-b67a-85b7fd7633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073270" name="019d4d40-e401-788f-b67a-85b7fd7633e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Dachpappe</w:t>
            </w:r>
          </w:p>
          <w:p>
            <w:pPr>
              <w:spacing w:before="0" w:after="0"/>
            </w:pPr>
            <w:r>
              <w:t>Dichtung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956111" name="019d4d42-a8bb-7a80-a286-d94f0ab18e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59094" name="019d4d42-a8bb-7a80-a286-d94f0ab18e0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7943540" name="019d4d41-d006-78e5-bd99-6b6a03958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839297" name="019d4d41-d006-78e5-bd99-6b6a039581e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Via Tuleu su, 7031 Laax, Schweiz</w:t>
          </w:r>
        </w:p>
        <w:p>
          <w:pPr>
            <w:spacing w:before="0" w:after="0"/>
          </w:pPr>
          <w:r>
            <w:t>830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