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lose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einglasige 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nicht untersucht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zweifach verglaste 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Elektrospeicheröfen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Campliun 7, Trun, Schweiz </w:t>
          </w:r>
        </w:p>
        <w:p>
          <w:pPr>
            <w:spacing w:before="0" w:after="0"/>
          </w:pPr>
          <w:r>
            <w:t>825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