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Campliun 7, Trun, Schweiz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059201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360659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