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644511" name="019d4de6-4664-74fb-a009-d156e63e5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603291" name="019d4de6-4664-74fb-a009-d156e63e58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974265" name="019d4de9-91d1-7f10-b613-210bb66ff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604459" name="019d4de9-91d1-7f10-b613-210bb66ff1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diverse Fundorte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einglasige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72746" name="019d4dea-0355-7227-93ac-774db7464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887217" name="019d4dea-0355-7227-93ac-774db7464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801584" name="019d4dea-69b1-7126-a679-b16a842304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262879" name="019d4dea-69b1-7126-a679-b16a8423046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860534" name="019d4ded-7efe-7bd8-ae06-8142dd5753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476902" name="019d4ded-7efe-7bd8-ae06-8142dd5753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0356902" name="019d4ded-99fc-7e22-ba0e-0fe8862860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249266" name="019d4ded-99fc-7e22-ba0e-0fe88628606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zu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6044654" name="019d4df2-c573-7834-8fef-f6a9045c3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195705" name="019d4df2-c573-7834-8fef-f6a9045c32f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573214" name="019d4df2-d431-77d0-83a3-0e95116363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646379" name="019d4df2-d431-77d0-83a3-0e95116363e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541086" name="019d4df8-6ad2-76c8-a618-ebc05b2f1e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899069" name="019d4df8-6ad2-76c8-a618-ebc05b2f1eb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244196" name="019d4df8-7996-7b6f-9dad-efe76537c0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583450" name="019d4df8-7996-7b6f-9dad-efe76537c0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043084" name="019d4df9-a93c-7bf6-a1c1-c30f102a6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469957" name="019d4df9-a93c-7bf6-a1c1-c30f102a60d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981271" name="019d4df9-bb1c-7f0d-95db-d8d3565003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444822" name="019d4df9-bb1c-7f0d-95db-d8d3565003c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0357365" name="019d4dfa-ad2d-7669-8d69-72df9ab4b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585787" name="019d4dfa-ad2d-7669-8d69-72df9ab4b5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2263064" name="019d4dfa-c3e3-77a7-aea2-202bfc6c6e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296735" name="019d4dfa-c3e3-77a7-aea2-202bfc6c6e9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diverse Fundorte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zweifach verglaste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870405" name="019d4e01-f2ee-7d0d-b143-773823927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526096" name="019d4e01-f2ee-7d0d-b143-773823927b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5117454" name="019d4e02-2520-7763-ad6a-63641ac2c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005473" name="019d4e02-2520-7763-ad6a-63641ac2cb7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WC/Bad</w:t>
            </w:r>
          </w:p>
          <w:p>
            <w:pPr>
              <w:spacing w:before="0" w:after="0"/>
            </w:pPr>
            <w:r>
              <w:t>Zwischenstock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513521" name="019d4e03-0111-7f03-9cfb-839bbd05f7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35630" name="019d4e03-0111-7f03-9cfb-839bbd05f7c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061331" name="019d4e03-22ef-7681-8355-d39895fa1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863962" name="019d4e03-22ef-7681-8355-d39895fa153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816693" name="019d4e0d-3fd7-7f84-a6eb-e567c875bf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602441" name="019d4e0d-3fd7-7f84-a6eb-e567c875bf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481726" name="019d4e0d-edce-74a2-9290-a9755e9b7b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760658" name="019d4e0d-edce-74a2-9290-a9755e9b7b4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964517" name="019d4e17-84d1-7245-99af-ae7ade525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057011" name="019d4e17-84d1-7245-99af-ae7ade52562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032461" name="019d4e17-9fb3-7707-90dd-0e9f96d8b7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63401" name="019d4e17-9fb3-7707-90dd-0e9f96d8b77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Via Campliun 7, Trun, Schweiz </w:t>
          </w:r>
        </w:p>
        <w:p>
          <w:pPr>
            <w:spacing w:before="0" w:after="0"/>
          </w:pPr>
          <w:r>
            <w:t>825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