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Tutilostrasse 11d, 9011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043355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143671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