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Tutilostrasse 11d, 9011 St. Gallen </w:t>
          </w:r>
        </w:p>
        <w:p>
          <w:pPr>
            <w:spacing w:before="0" w:after="0"/>
          </w:pPr>
          <w:r>
            <w:t>169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