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489782" name="b4b63810-eaac-11ef-bcbe-ef4daa803a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3894690" name="b4b63810-eaac-11ef-bcbe-ef4daa803ae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498443" name="bd1fb120-eaac-11ef-be2b-99f98636e4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1462017" name="bd1fb120-eaac-11ef-be2b-99f98636e4b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509561" name="d55f93e0-eaac-11ef-9814-e7e48d367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94336" name="d55f93e0-eaac-11ef-9814-e7e48d36729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0906124" name="dc04eec0-eaac-11ef-9b07-8b238b6e60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48582" name="dc04eec0-eaac-11ef-9b07-8b238b6e603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/ Gang / WC /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678289" name="4e3b36c0-eaad-11ef-b751-1b2e48bd55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3567797" name="4e3b36c0-eaad-11ef-b751-1b2e48bd55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564563" name="57bb4ff0-eaad-11ef-a787-2f37a850ae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2330664" name="57bb4ff0-eaad-11ef-a787-2f37a850ae8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554019" name="af8c1610-eaad-11ef-89bc-1705158eb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941097" name="af8c1610-eaad-11ef-89bc-1705158eb4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154584" name="b5218790-eaad-11ef-920e-bf0a10aaf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4685422" name="b5218790-eaad-11ef-920e-bf0a10aafde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61601" name="c43febe0-eaad-11ef-a2cf-018de5d7c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554493" name="c43febe0-eaad-11ef-a2cf-018de5d7c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6992864" name="cab38860-eaad-11ef-8365-b91e89543b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578617" name="cab38860-eaad-11ef-8365-b91e89543b3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38168" name="e7c42d10-eaad-11ef-ab1b-f5a5d2698c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425372" name="e7c42d10-eaad-11ef-ab1b-f5a5d2698c9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818662" name="ecc10810-eaad-11ef-8382-4580fc08bc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832518" name="ecc10810-eaad-11ef-8382-4580fc08bce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197093" name="02e70b80-eaae-11ef-8db1-23f8a008f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0897313" name="02e70b80-eaae-11ef-8db1-23f8a008fa1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4069400" name="0b2f40f0-eaae-11ef-b155-d36cbeddab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825280" name="0b2f40f0-eaae-11ef-b155-d36cbeddab0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08168" name="1da1d950-eaae-11ef-af1b-b7035180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973119" name="1da1d950-eaae-11ef-af1b-b7035180b5b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14456" name="23651190-eaae-11ef-9330-67b8d8f096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46080" name="23651190-eaae-11ef-9330-67b8d8f0965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119504" name="de0683c0-eaaf-11ef-995f-873bf930d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514833" name="de0683c0-eaaf-11ef-995f-873bf930db8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737123" name="e595c970-eaaf-11ef-9772-e3b530575d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562850" name="e595c970-eaaf-11ef-9772-e3b530575d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303798" name="2a442f30-eab0-11ef-9322-29d77569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748607" name="2a442f30-eab0-11ef-9322-29d77569939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076015" name="2ea873b0-eab0-11ef-905e-2ba637645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899333" name="2ea873b0-eab0-11ef-905e-2ba63764527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100998" name="3dbf8500-eab0-11ef-b8ba-2318c72fc2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849225" name="3dbf8500-eab0-11ef-b8ba-2318c72fc2f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9272429" name="45b94c50-eab0-11ef-a585-b949347e78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34622" name="45b94c50-eab0-11ef-a585-b949347e78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4108536" name="5eea93f0-eab0-11ef-bb35-67defec222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614067" name="5eea93f0-eab0-11ef-bb35-67defec222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647566" name="66d73be0-eab0-11ef-a917-b760e39dad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515001" name="66d73be0-eab0-11ef-a917-b760e39dad5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474973" name="73de58f0-eab0-11ef-bcb2-f9b00ac30b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005454" name="73de58f0-eab0-11ef-bcb2-f9b00ac30b0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984673" name="795fcd40-eab0-11ef-bbd7-6f24bf42a9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572430" name="795fcd40-eab0-11ef-bbd7-6f24bf42a9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/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5489141" name="545d65a0-eab2-11ef-87fe-5308d46a0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631582" name="545d65a0-eab2-11ef-87fe-5308d46a0c4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273338" name="5826a2a0-eab2-11ef-bb37-e94b352a1a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065084" name="5826a2a0-eab2-11ef-bb37-e94b352a1a1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7438877" name="73d79040-eab2-11ef-b09c-0d6130574e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758445" name="73d79040-eab2-11ef-b09c-0d6130574e9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238127" name="7a5abd20-eab2-11ef-a335-8d008fb854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7365" name="7a5abd20-eab2-11ef-a335-8d008fb854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234021" name="8b48ff70-eab2-11ef-a1b3-6bedda55b6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589419" name="8b48ff70-eab2-11ef-a1b3-6bedda55b68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7400124" name="9400e6a0-eab2-11ef-ba75-9940d2390e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212581" name="9400e6a0-eab2-11ef-ba75-9940d2390e3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839488" name="a3dca780-eab2-11ef-bf0a-8784d31f3e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270912" name="a3dca780-eab2-11ef-bf0a-8784d31f3ee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6113798" name="a9e414b0-eab2-11ef-8b53-299a1e5d2a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401967" name="a9e414b0-eab2-11ef-8b53-299a1e5d2a0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995349" name="bdeaba90-eab2-11ef-aa08-05e2bdce27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418672" name="bdeaba90-eab2-11ef-aa08-05e2bdce27c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3348220" name="c39c1880-eab2-11ef-b1ba-7510fb64bc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6659398" name="c39c1880-eab2-11ef-b1ba-7510fb64bc2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4617586" name="e2ac5dc0-eab2-11ef-b498-0b00e72515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8132586" name="e2ac5dc0-eab2-11ef-b498-0b00e725150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3990170" name="e8695470-eab2-11ef-918e-b90587e96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603286" name="e8695470-eab2-11ef-918e-b90587e96d2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8043808" name="05f03a90-eab3-11ef-9afc-3f1357ba73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1322797" name="05f03a90-eab3-11ef-9afc-3f1357ba73c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760007" name="10a29230-eab3-11ef-bbdc-c366191cc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697581" name="10a29230-eab3-11ef-bbdc-c366191cc7d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938897" name="3c59fa30-eab3-11ef-a9e6-efa53cf01d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144792" name="3c59fa30-eab3-11ef-a9e6-efa53cf01d5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7913887" name="49479bd0-eab3-11ef-a906-b3bfdd672b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751833" name="49479bd0-eab3-11ef-a906-b3bfdd672b29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Tutilostrasse 11d, 9011 St. Gallen </w:t>
          </w:r>
        </w:p>
        <w:p>
          <w:pPr>
            <w:spacing w:before="0" w:after="0"/>
          </w:pPr>
          <w:r>
            <w:t>169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