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Schöneggstrasse 24, 8212 Neuhausen am Rheinfall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2768394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48886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