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Schöneggstrasse 24, 8212 Neuhausen am Rheinfall</w:t>
          </w:r>
        </w:p>
        <w:p>
          <w:pPr>
            <w:spacing w:before="0" w:after="0"/>
          </w:pPr>
          <w:r>
            <w:t>813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