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382057" name="17d4f8e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0916418" name="17d4f8e0-26b7-11f1-a286-bdf18dc8eea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94714660" name="1e361ed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7796931" name="1e361ed0-26b7-11f1-a286-bdf18dc8eea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4877934" name="2b151a7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522115" name="2b151a70-26b7-11f1-a286-bdf18dc8eea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1536118" name="384bd300-26b7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8713377" name="384bd300-26b7-11f1-a286-bdf18dc8eea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4253992" name="1b8ab87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7615748" name="1b8ab870-26b8-11f1-a286-bdf18dc8eea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8161505" name="2690392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717697" name="26903920-26b8-11f1-a286-bdf18dc8eea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UG - 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7441829" name="38ac260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0624842" name="38ac2600-26b8-11f1-a286-bdf18dc8eea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075584" name="3e13f7d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0883598" name="3e13f7d0-26b8-11f1-a286-bdf18dc8ee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227432" name="f35c81c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313300" name="f35c81c0-26b8-11f1-a286-bdf18dc8eea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2514957" name="fb5e5f60-26b8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6218285" name="fb5e5f60-26b8-11f1-a286-bdf18dc8eea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9152701" name="0a3d49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3669189" name="0a3d49b0-26b9-11f1-a286-bdf18dc8ee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7966972" name="0f7001c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4605431" name="0f7001c0-26b9-11f1-a286-bdf18dc8eea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5050157" name="51aa33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3321001" name="51aa3330-26b9-11f1-a286-bdf18dc8eea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4299589" name="5516aa3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6294928" name="5516aa30-26b9-11f1-a286-bdf18dc8eea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1181070" name="d477009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426533" name="d4770090-26b9-11f1-a286-bdf18dc8eea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1194431" name="de54a31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7883816" name="de54a310-26b9-11f1-a286-bdf18dc8eea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722482" name="ef265c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4316608" name="ef265cb0-26b9-11f1-a286-bdf18dc8eea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2344616" name="f4ae60b0-26b9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169998" name="f4ae60b0-26b9-11f1-a286-bdf18dc8eea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914239" name="2aea80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7314888" name="2aea80a0-26ba-11f1-a286-bdf18dc8eea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088129" name="302a7f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303596" name="302a7f20-26ba-11f1-a286-bdf18dc8eea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3083295" name="3c4b0cc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847138" name="3c4b0cc0-26ba-11f1-a286-bdf18dc8eea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0815126" name="3ff43ea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6971619" name="3ff43ea0-26ba-11f1-a286-bdf18dc8eea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0922893" name="d0ecfa0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533362" name="d0ecfa00-26ba-11f1-a286-bdf18dc8eea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339164" name="d547055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3557060" name="d5470550-26ba-11f1-a286-bdf18dc8eea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95799440" name="e49db7b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8632995" name="e49db7b0-26ba-11f1-a286-bdf18dc8eea8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9710578" name="e868062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264871" name="e8680620-26ba-11f1-a286-bdf18dc8eea8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3565829" name="f17debd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99325523" name="f17debd0-26ba-11f1-a286-bdf18dc8eea8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2280458" name="f6091940-26ba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494316" name="f6091940-26ba-11f1-a286-bdf18dc8eea8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9259796" name="5dcef4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595806" name="5dcef4a0-26bb-11f1-a286-bdf18dc8eea8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8209633" name="6156bbd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867468" name="6156bbd0-26bb-11f1-a286-bdf18dc8eea8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52580037" name="be7dc79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968838" name="be7dc790-26bb-11f1-a286-bdf18dc8eea8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781866" name="c44c718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1115995" name="c44c7180-26bb-11f1-a286-bdf18dc8eea8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018987" name="d04998a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076348" name="d04998a0-26bb-11f1-a286-bdf18dc8eea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696905" name="d5bd9f70-26bb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001180" name="d5bd9f70-26bb-11f1-a286-bdf18dc8eea8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191806" name="3c0b80d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7767821" name="3c0b80d0-26bc-11f1-a286-bdf18dc8eea8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1910330" name="40653e0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536960" name="40653e00-26bc-11f1-a286-bdf18dc8eea8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7768903" name="49fe0f5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953324" name="49fe0f50-26bc-11f1-a286-bdf18dc8eea8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7032530" name="4f37a530-26bc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4392317" name="4f37a530-26bc-11f1-a286-bdf18dc8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8451060" name="2fa2dbc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0594648" name="2fa2dbc0-26be-11f1-a286-bdf18dc8eea8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28902814" name="382bc3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870791" name="382bc3b0-26be-11f1-a286-bdf18dc8eea8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915851" name="4627c81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18057" name="4627c810-26be-11f1-a286-bdf18dc8eea8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39779880" name="49a46bb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7164846" name="49a46bb0-26be-11f1-a286-bdf18dc8eea8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7224379" name="85251e0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228093" name="85251e00-26be-11f1-a286-bdf18dc8eea8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1885783" name="88b79390-26be-11f1-a286-bdf18dc8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7787604" name="88b79390-26be-11f1-a286-bdf18dc8eea8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Schöneggstrasse 24, 8212 Neuhausen am Rheinfall</w:t>
          </w:r>
        </w:p>
        <w:p>
          <w:pPr>
            <w:spacing w:before="0" w:after="0"/>
          </w:pPr>
          <w:r>
            <w:t>813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footer.xml" Type="http://schemas.openxmlformats.org/officeDocument/2006/relationships/footer" Id="rId4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