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/ Fliesenkleber </w:t>
            </w:r>
          </w:p>
          <w:p>
            <w:pPr>
              <w:spacing w:before="0" w:after="0" w:line="240" w:lineRule="auto"/>
            </w:pPr>
            <w:r>
              <w:t>Boden/Decke/Wand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>DN 837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