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837 MAS Baumanagement FHZ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2515729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613019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MAS Baumanagement FHZ</w:t>
            </w:r>
          </w:p>
          <w:p>
            <w:pPr>
              <w:spacing w:before="0" w:after="0" w:line="240" w:lineRule="auto"/>
            </w:pPr>
            <w:r>
              <w:rPr/>
              <w:t>Schützenmattstrasse 27a</w:t>
            </w:r>
          </w:p>
          <w:p>
            <w:pPr>
              <w:spacing w:before="0" w:after="0" w:line="240" w:lineRule="auto"/>
            </w:pPr>
            <w:r>
              <w:rPr/>
              <w:t>8802 Kilchberg ZH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