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0888385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892867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6693082" name="019d67e3-4727-7522-afe8-404935635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961541" name="019d67e3-4727-7522-afe8-40493563563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348579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909923" name="019d67e4-1e40-78ae-9b26-6a9610df9f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523676" name="019d67e1-a534-7c84-9d5f-4b32c845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881147" name="019d67e1-a534-7c84-9d5f-4b32c845950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969967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432651" name="019d67e5-b509-7681-a139-cfe7bb87d50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974628" name="019d67e6-2fad-7cbd-9d52-83399ad3f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82822" name="019d67e6-2fad-7cbd-9d52-83399ad3fa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4502948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858412" name="019d67e7-5623-7158-a3ae-19122a5ed5e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540426" name="019d67e7-f8e5-7052-a645-adc726fa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915206" name="019d67e7-f8e5-7052-a645-adc726fa781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4364129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334572" name="019d67e9-80c2-7e84-a0e6-fb3d3aef1d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248290" name="019d67e9-f9b8-7061-973a-9df29e015a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394871" name="019d67e9-f9b8-7061-973a-9df29e015a5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818816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108734" name="019d67eb-68c4-707d-8bff-1d022fa9894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078176" name="019d67ec-7761-7813-8540-b41cf5d8d9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32916" name="019d67ec-7761-7813-8540-b41cf5d8d93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Cushio Vinyl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9381452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602445" name="019d67f5-976f-70df-840a-e54d27a2d98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034664" name="019d67f5-c4ce-7cb2-b3d8-9d7648502b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536534" name="019d67f5-c4ce-7cb2-b3d8-9d7648502b5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2229152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803411" name="019d67fa-0b26-7009-a5ef-f211977f118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14162" name="019d67fa-9cd9-78cd-bb84-211fae9d7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53274" name="019d67fa-9cd9-78cd-bb84-211fae9d791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04093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841286" name="019d67fc-ca6a-76c1-8213-6af065ea75f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5494615" name="019d67fd-2e0d-7edd-9096-c8a18d1575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494432" name="019d67fd-2e0d-7edd-9096-c8a18d15750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9180871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884785" name="019d6801-b343-79aa-8f3e-521f203d47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645306" name="019d6801-e8b2-769b-b634-c28beab3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460847" name="019d6801-e8b2-769b-b634-c28beab30e1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978813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280096" name="019d6807-eb51-7b2d-abf0-93c6dacab2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518742" name="019d6808-417d-701a-a087-bf7d0c2f01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21047" name="019d6808-417d-701a-a087-bf7d0c2f011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3220307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902964" name="019d6809-2656-7689-ba28-904fe1905f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275743" name="019d6809-d9c6-76bf-9843-e46fb2452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303758" name="019d6809-d9c6-76bf-9843-e46fb245205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419917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669463" name="019d680d-fba2-7fc7-b48e-f4a947962fb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529111" name="019d6813-48ef-7490-ad51-c6130755e3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044732" name="019d6813-48ef-7490-ad51-c6130755e3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22875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286346" name="019d6810-f82d-7fb9-9891-16a82a2afcf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390065" name="019d6811-6e36-7bd6-923d-c7bd4c9df4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40274" name="019d6811-6e36-7bd6-923d-c7bd4c9df4e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612652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278490" name="019d6814-4d4b-7112-865f-5fc33b24041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576538" name="019d6814-9fae-7eb6-b4cb-38085b669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43605" name="019d6814-9fae-7eb6-b4cb-38085b669e7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5212560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09074" name="019d6819-e937-7e7f-956c-57fb474d51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753256" name="019d681a-2bc1-788f-9039-3de458977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544761" name="019d681a-2bc1-788f-9039-3de45897710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1903214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890889" name="019d681a-e2f3-705f-bff2-623e4f185eb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922018" name="019d681b-5cc9-7c70-8b06-c7c015e22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558632" name="019d681b-5cc9-7c70-8b06-c7c015e22aa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Sitzbank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3126718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840188" name="019d681c-890c-765d-b0ae-42f072b540e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440810" name="019d681c-b419-7286-8bb0-ae055a4e3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973474" name="019d681c-b419-7286-8bb0-ae055a4e34c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Haus/Garage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2112548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665078" name="019d681e-bab2-7cf5-a9e4-f5fc2b796c9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218691" name="019d681e-eda4-7d01-8291-2247dda92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795902" name="019d681e-eda4-7d01-8291-2247dda925a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884937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209099" name="019d6820-5273-7d3d-b74e-6bdc04c5c53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108547" name="019d6820-c724-7814-8b10-95376c6ac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48238" name="019d6820-c724-7814-8b10-95376c6ac1b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>DN 837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