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849 Florentinistrasse7, Chur</w:t>
          </w:r>
        </w:p>
        <w:p>
          <w:pPr>
            <w:spacing w:before="0" w:after="0"/>
          </w:pPr>
          <w:r>
            <w:t>849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