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849 Florentinistrasse7, Chur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849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07338822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8302625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