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 Links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Decke/Wand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6364508" name="019d6cef-f71b-7f0e-bc7e-c8dacf7ba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474401" name="019d6cef-f71b-7f0e-bc7e-c8dacf7bad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1891687" name="019d6cef-4f9d-7509-9909-43c6c684e6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71763" name="019d6cef-4f9d-7509-9909-43c6c684e66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 Links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7591674" name="019d6cf3-ff2e-7c15-aace-eb4cc4be7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473256" name="019d6cf3-ff2e-7c15-aace-eb4cc4be713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1681449" name="019d6cf3-8de2-79cf-bb3d-4f7cb93b1c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8071661" name="019d6cf3-8de2-79cf-bb3d-4f7cb93b1c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 Links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5638415" name="019d6cf4-d7ed-72b6-ac7b-f8bf1634b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132881" name="019d6cf4-d7ed-72b6-ac7b-f8bf1634be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2619136" name="019d6cf5-3439-716c-8227-e60ac28846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389472" name="019d6cf5-3439-716c-8227-e60ac28846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755329" name="019d6cf6-4aef-7d8f-8d30-273d5d14aa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470766" name="019d6cf6-4aef-7d8f-8d30-273d5d14aa9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7860110" name="019d6cf6-98ff-7f08-83cf-aa5bea4c47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78861" name="019d6cf6-98ff-7f08-83cf-aa5bea4c475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849 Florentinistrasse7, Chur</w:t>
          </w:r>
        </w:p>
        <w:p>
          <w:pPr>
            <w:spacing w:before="0" w:after="0"/>
          </w:pPr>
          <w:r>
            <w:t>849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