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Dämmplatte</w:t>
            </w:r>
          </w:p>
          <w:p>
            <w:pPr>
              <w:spacing w:before="0" w:after="0" w:line="240" w:lineRule="auto"/>
            </w:pPr>
            <w:r>
              <w:t>Decke, 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Kleber</w:t>
            </w:r>
          </w:p>
          <w:p>
            <w:pPr>
              <w:spacing w:before="0" w:after="0" w:line="240" w:lineRule="auto"/>
            </w:pPr>
            <w:r>
              <w:t>Dämmplatte Decke, 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Laaxerhof</w:t>
          </w:r>
        </w:p>
        <w:p>
          <w:pPr>
            <w:spacing w:before="0" w:after="0"/>
          </w:pPr>
          <w:r>
            <w:t>844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