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Dämmplatte</w:t>
            </w:r>
          </w:p>
          <w:p>
            <w:pPr>
              <w:spacing w:before="0" w:after="0"/>
            </w:pPr>
            <w:r>
              <w:t>Decke,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5267719" name="019d6837-3fa7-77a0-8c1d-27eaa19292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4231821" name="019d6837-3fa7-77a0-8c1d-27eaa192926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4144215" name="019d6837-7352-79e2-b141-a949125caf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4134945" name="019d6837-7352-79e2-b141-a949125caf4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Kleber</w:t>
            </w:r>
          </w:p>
          <w:p>
            <w:pPr>
              <w:spacing w:before="0" w:after="0"/>
            </w:pPr>
            <w:r>
              <w:t>Dämmplatte Decke,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5960485" name="019d6838-7bd5-7c9b-bda8-4f90e215a3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9095795" name="019d6838-7bd5-7c9b-bda8-4f90e215a39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6273839" name="019d6838-26e2-7ef2-9f9a-818864595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2390438" name="019d6838-26e2-7ef2-9f9a-818864595ed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Laaxerhof</w:t>
          </w:r>
        </w:p>
        <w:p>
          <w:pPr>
            <w:spacing w:before="0" w:after="0"/>
          </w:pPr>
          <w:r>
            <w:t>844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