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Fenster 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Holzzement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Kork Isolation </w:t>
            </w:r>
          </w:p>
          <w:p>
            <w:pPr>
              <w:spacing w:before="0" w:after="0" w:line="240" w:lineRule="auto"/>
            </w:pPr>
            <w:r>
              <w:t>Decke/Wand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Boden/Wand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/ Fliesenkleber </w:t>
            </w:r>
          </w:p>
          <w:p>
            <w:pPr>
              <w:spacing w:before="0" w:after="0" w:line="240" w:lineRule="auto"/>
            </w:pPr>
            <w:r>
              <w:t>Boden/Decke/Wand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837 MAS Baumanagement FHZ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