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837 MAS Baumanagement FHZ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8825696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1927275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MAS Baumanagement FHZ</w:t>
            </w:r>
          </w:p>
          <w:p>
            <w:pPr>
              <w:spacing w:before="0" w:after="0" w:line="240" w:lineRule="auto"/>
            </w:pPr>
            <w:r>
              <w:rPr/>
              <w:t>Schützenmattstrasse 27a</w:t>
            </w:r>
          </w:p>
          <w:p>
            <w:pPr>
              <w:spacing w:before="0" w:after="0" w:line="240" w:lineRule="auto"/>
            </w:pPr>
            <w:r>
              <w:rPr/>
              <w:t>8802 Kilchberg ZH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