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4690804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207966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781370" name="019d67e3-4727-7522-afe8-404935635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504021" name="019d67e3-4727-7522-afe8-40493563563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55670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610850" name="019d67e4-1e40-78ae-9b26-6a9610df9f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282969" name="019d67e1-a534-7c84-9d5f-4b32c845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920112" name="019d67e1-a534-7c84-9d5f-4b32c845950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461012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984002" name="019d67e5-b509-7681-a139-cfe7bb87d50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392359" name="019d67e6-2fad-7cbd-9d52-83399ad3f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945934" name="019d67e6-2fad-7cbd-9d52-83399ad3fa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0705095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832544" name="019d67e7-5623-7158-a3ae-19122a5ed5e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232020" name="019d67e7-f8e5-7052-a645-adc726fa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845855" name="019d67e7-f8e5-7052-a645-adc726fa781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4529924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205284" name="019d67e9-80c2-7e84-a0e6-fb3d3aef1d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389327" name="019d67e9-f9b8-7061-973a-9df29e015a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244800" name="019d67e9-f9b8-7061-973a-9df29e015a5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7263503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770456" name="019d67eb-68c4-707d-8bff-1d022fa9894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47688" name="019d67ec-7761-7813-8540-b41cf5d8d9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560053" name="019d67ec-7761-7813-8540-b41cf5d8d93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Cushio Vinyl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933020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119859" name="019d67f5-976f-70df-840a-e54d27a2d98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68768" name="019d67f5-c4ce-7cb2-b3d8-9d7648502b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735732" name="019d67f5-c4ce-7cb2-b3d8-9d7648502b5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767618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496051" name="019d67fa-0b26-7009-a5ef-f211977f118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928265" name="019d67fa-9cd9-78cd-bb84-211fae9d7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142174" name="019d67fa-9cd9-78cd-bb84-211fae9d791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7707391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9507" name="019d67fc-ca6a-76c1-8213-6af065ea75f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65358432" name="019d67fd-2e0d-7edd-9096-c8a18d1575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647497" name="019d67fd-2e0d-7edd-9096-c8a18d15750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0627106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18684" name="019d6801-b343-79aa-8f3e-521f203d47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190243" name="019d6801-e8b2-769b-b634-c28beab3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485880" name="019d6801-e8b2-769b-b634-c28beab30e1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0251161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781224" name="019d6807-eb51-7b2d-abf0-93c6dacab2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112112" name="019d6808-417d-701a-a087-bf7d0c2f01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080812" name="019d6808-417d-701a-a087-bf7d0c2f011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872855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111458" name="019d6809-2656-7689-ba28-904fe1905f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34268" name="019d6809-d9c6-76bf-9843-e46fb2452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640851" name="019d6809-d9c6-76bf-9843-e46fb245205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916833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19288" name="019d680d-fba2-7fc7-b48e-f4a947962fb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245197" name="019d6813-48ef-7490-ad51-c6130755e3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933151" name="019d6813-48ef-7490-ad51-c6130755e3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3331190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053106" name="019d6810-f82d-7fb9-9891-16a82a2afcf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262325" name="019d6811-6e36-7bd6-923d-c7bd4c9df4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234674" name="019d6811-6e36-7bd6-923d-c7bd4c9df4e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5247385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432333" name="019d6814-4d4b-7112-865f-5fc33b24041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130795" name="019d6814-9fae-7eb6-b4cb-38085b669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647477" name="019d6814-9fae-7eb6-b4cb-38085b669e7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519484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964960" name="019d6819-e937-7e7f-956c-57fb474d51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529063" name="019d681a-2bc1-788f-9039-3de458977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496328" name="019d681a-2bc1-788f-9039-3de45897710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384779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350176" name="019d681a-e2f3-705f-bff2-623e4f185eb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643482" name="019d681b-5cc9-7c70-8b06-c7c015e22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848275" name="019d681b-5cc9-7c70-8b06-c7c015e22aa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Sitzbank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289554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767679" name="019d681c-890c-765d-b0ae-42f072b540e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475112" name="019d681c-b419-7286-8bb0-ae055a4e3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903931" name="019d681c-b419-7286-8bb0-ae055a4e34c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Haus/Garage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955915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523823" name="019d681e-bab2-7cf5-a9e4-f5fc2b796c9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035395" name="019d681e-eda4-7d01-8291-2247dda92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085297" name="019d681e-eda4-7d01-8291-2247dda925a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212680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882756" name="019d6820-5273-7d3d-b74e-6bdc04c5c53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490341" name="019d6820-c724-7814-8b10-95376c6ac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751972" name="019d6820-c724-7814-8b10-95376c6ac1b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