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497512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962067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9041230" name="019d66d6-ba3d-7ad7-8b92-ea134da122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385330" name="019d66d6-ba3d-7ad7-8b92-ea134da1220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0722686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478617" name="019d66d8-879b-7caa-82c0-dccec084fd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3783099" name="019d66d8-c1e6-7bec-ad8c-736fd35b28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129691" name="019d66d8-c1e6-7bec-ad8c-736fd35b28c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DG-UG</w:t>
            </w:r>
          </w:p>
          <w:p>
            <w:pPr>
              <w:spacing w:before="0" w:after="0"/>
            </w:pPr>
            <w:r>
              <w:t>Kamin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Kamin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7777113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94643" name="019d66da-6935-70c1-8819-e5e9b705016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1442065" name="019d66da-a4bf-7345-834e-dc59542311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031467" name="019d66da-a4bf-7345-834e-dc595423110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150400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806461" name="019d66e1-7476-712d-a219-5ff2f952ed4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8668559" name="019d66e1-c0f0-7f2d-85c6-89d8032eef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640123" name="019d66e1-c0f0-7f2d-85c6-89d8032eef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1801972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171970" name="019d66e4-177f-7ee5-941e-f10bebcaa45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803333" name="019d66e4-63a2-7cfa-a791-cdc2a4d750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614263" name="019d66e4-63a2-7cfa-a791-cdc2a4d7507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307848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356496" name="019d66e9-04a2-70f4-aaa6-00341cbff47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456399039" name="019d66e9-41ad-7ee9-b79e-bac3df8428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881663" name="019d66e9-41ad-7ee9-b79e-bac3df84286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2578202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10724" name="019d66ea-2fa3-7ab2-9fd7-312f98525a4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6836108" name="019d66ea-76e8-75c6-b739-1eaf6eafb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386349" name="019d66ea-76e8-75c6-b739-1eaf6eafbb6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7555053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49701" name="019d66ea-feea-7f42-bce0-a7ba41cbf4d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074345" name="019d66eb-2938-78ca-980e-7ef046aa1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669430" name="019d66eb-2938-78ca-980e-7ef046aa1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2648740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51821" name="019d66ec-1b72-7316-bdd7-e02d2dc67d7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9285199" name="019d66ec-4f53-71cf-8e83-fadef225c1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230953" name="019d66ec-4f53-71cf-8e83-fadef225c11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9215965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76065" name="019d66f4-21d9-7127-bfae-5e5e0752606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617302" name="019d66f4-5d62-7ea2-b4f3-ee2d6aa62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83061" name="019d66f4-5d62-7ea2-b4f3-ee2d6aa62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5004776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606529" name="019d66f8-4dfc-7dfb-b057-5a72e7c683a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836100" name="019d66f8-9266-70c9-860e-466d685f1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818504" name="019d66f8-9266-70c9-860e-466d685f1b0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082915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595451" name="019d66ff-51b6-7eb1-9ae3-bd77c23550f9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8537719" name="019d66ff-72b1-710b-9e4c-48dbfe9866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142385" name="019d66ff-72b1-710b-9e4c-48dbfe98669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285171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4217146" name="019d6701-6a77-78d4-b156-b946dcabcbe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0106922" name="019d6701-c84a-7a3e-bb9a-20a112e5a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49959" name="019d6701-c84a-7a3e-bb9a-20a112e5a8f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Anbau WC/Dusche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0783905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262780" name="019d6705-73ff-7f2c-88ae-97bf1473197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691879" name="019d6706-b012-76ce-8afd-13e1616f4d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182531" name="019d6706-b012-76ce-8afd-13e1616f4d2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