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Plsttenkleber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Ottenbacherstrasse 68, 8909 Affoltern am Albis</w:t>
          </w:r>
        </w:p>
        <w:p>
          <w:pPr>
            <w:spacing w:before="0" w:after="0"/>
          </w:pPr>
          <w:r>
            <w:t>831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