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Ottenbacherstrasse 68, 8909 Affoltern am Albis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831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22336213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6566160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